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0AB7" w:rsidRPr="00F90851" w:rsidRDefault="00630AB7" w:rsidP="00630AB7">
      <w:pPr>
        <w:pStyle w:val="20"/>
        <w:shd w:val="clear" w:color="auto" w:fill="auto"/>
        <w:ind w:left="20"/>
      </w:pPr>
      <w:r w:rsidRPr="00F90851">
        <w:t>Республика Карелия</w:t>
      </w:r>
    </w:p>
    <w:p w:rsidR="00630AB7" w:rsidRPr="00F90851" w:rsidRDefault="00630AB7" w:rsidP="00630AB7">
      <w:pPr>
        <w:pStyle w:val="20"/>
        <w:shd w:val="clear" w:color="auto" w:fill="auto"/>
        <w:spacing w:after="507"/>
        <w:ind w:left="20"/>
      </w:pPr>
      <w:proofErr w:type="spellStart"/>
      <w:r w:rsidRPr="00F90851">
        <w:t>Олонецкий</w:t>
      </w:r>
      <w:proofErr w:type="spellEnd"/>
      <w:r w:rsidRPr="00F90851">
        <w:t xml:space="preserve"> национальный муниципальный район</w:t>
      </w:r>
      <w:r w:rsidRPr="00F90851">
        <w:br/>
        <w:t xml:space="preserve">Совет </w:t>
      </w:r>
      <w:proofErr w:type="spellStart"/>
      <w:r w:rsidRPr="00F90851">
        <w:t>Мегрегского</w:t>
      </w:r>
      <w:proofErr w:type="spellEnd"/>
      <w:r w:rsidRPr="00F90851">
        <w:t xml:space="preserve"> сельского поселения</w:t>
      </w:r>
    </w:p>
    <w:p w:rsidR="00630AB7" w:rsidRPr="00F90851" w:rsidRDefault="00630AB7" w:rsidP="00630AB7">
      <w:pPr>
        <w:pStyle w:val="20"/>
        <w:shd w:val="clear" w:color="auto" w:fill="auto"/>
        <w:spacing w:after="768" w:line="240" w:lineRule="exact"/>
        <w:ind w:left="20"/>
      </w:pPr>
      <w:r w:rsidRPr="00F90851">
        <w:t xml:space="preserve">                                      РЕШЕНИЕ</w:t>
      </w:r>
    </w:p>
    <w:p w:rsidR="00630AB7" w:rsidRPr="00F90851" w:rsidRDefault="00720FB3" w:rsidP="00630AB7">
      <w:pPr>
        <w:pStyle w:val="20"/>
        <w:shd w:val="clear" w:color="auto" w:fill="auto"/>
        <w:spacing w:after="511" w:line="240" w:lineRule="exact"/>
        <w:jc w:val="left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363.35pt;margin-top:-.4pt;width:40.65pt;height:17.55pt;z-index:-251658752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" filled="f" stroked="f">
            <v:textbox inset="0,0,0,0">
              <w:txbxContent>
                <w:p w:rsidR="00D156B6" w:rsidRDefault="00D156B6" w:rsidP="00630AB7">
                  <w:pPr>
                    <w:pStyle w:val="3"/>
                    <w:shd w:val="clear" w:color="auto" w:fill="auto"/>
                    <w:spacing w:line="22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E74ED">
                    <w:rPr>
                      <w:rFonts w:ascii="Times New Roman" w:hAnsi="Times New Roman" w:cs="Times New Roman"/>
                      <w:sz w:val="24"/>
                      <w:szCs w:val="24"/>
                    </w:rPr>
                    <w:t>№</w:t>
                  </w:r>
                  <w:r w:rsidR="005E342C">
                    <w:rPr>
                      <w:rFonts w:ascii="Times New Roman" w:hAnsi="Times New Roman" w:cs="Times New Roman"/>
                      <w:sz w:val="24"/>
                      <w:szCs w:val="24"/>
                    </w:rPr>
                    <w:t>40</w:t>
                  </w:r>
                </w:p>
                <w:p w:rsidR="00D156B6" w:rsidRPr="006E74ED" w:rsidRDefault="00D156B6" w:rsidP="00630AB7">
                  <w:pPr>
                    <w:pStyle w:val="3"/>
                    <w:shd w:val="clear" w:color="auto" w:fill="auto"/>
                    <w:spacing w:line="220" w:lineRule="exac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type="square" side="left" anchorx="margin"/>
          </v:shape>
        </w:pict>
      </w:r>
      <w:r w:rsidR="00630AB7" w:rsidRPr="00F90851">
        <w:t xml:space="preserve">от </w:t>
      </w:r>
      <w:r w:rsidR="00147EBF">
        <w:t>0</w:t>
      </w:r>
      <w:r w:rsidR="005E342C">
        <w:t>1 дека</w:t>
      </w:r>
      <w:r w:rsidR="00147EBF">
        <w:t xml:space="preserve">бря </w:t>
      </w:r>
      <w:r w:rsidR="00122C81">
        <w:t xml:space="preserve"> </w:t>
      </w:r>
      <w:r w:rsidR="00630AB7" w:rsidRPr="00F90851">
        <w:t xml:space="preserve">  2017  года         </w:t>
      </w:r>
      <w:r w:rsidR="00540042" w:rsidRPr="00F90851">
        <w:t xml:space="preserve">  </w:t>
      </w:r>
      <w:r w:rsidR="00594C4A">
        <w:t xml:space="preserve">     </w:t>
      </w:r>
    </w:p>
    <w:p w:rsidR="00630AB7" w:rsidRPr="00F90851" w:rsidRDefault="00630AB7" w:rsidP="00630AB7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rPr>
          <w:b/>
        </w:rPr>
      </w:pPr>
      <w:r w:rsidRPr="00F90851">
        <w:rPr>
          <w:b/>
        </w:rPr>
        <w:t xml:space="preserve">О внесении изменений в Решение Совета </w:t>
      </w:r>
      <w:proofErr w:type="spellStart"/>
      <w:r w:rsidRPr="00F90851">
        <w:rPr>
          <w:b/>
        </w:rPr>
        <w:t>Мегрегского</w:t>
      </w:r>
      <w:proofErr w:type="spellEnd"/>
      <w:r w:rsidRPr="00F90851">
        <w:rPr>
          <w:b/>
        </w:rPr>
        <w:t xml:space="preserve"> сельского поселения</w:t>
      </w:r>
    </w:p>
    <w:p w:rsidR="00630AB7" w:rsidRPr="00F90851" w:rsidRDefault="00630AB7" w:rsidP="00630AB7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rPr>
          <w:b/>
        </w:rPr>
      </w:pPr>
      <w:r w:rsidRPr="00F90851">
        <w:rPr>
          <w:b/>
        </w:rPr>
        <w:t xml:space="preserve"> от 28.12.2016  года № 50 «О бюджете </w:t>
      </w:r>
      <w:proofErr w:type="spellStart"/>
      <w:r w:rsidRPr="00F90851">
        <w:rPr>
          <w:b/>
        </w:rPr>
        <w:t>Мегрегского</w:t>
      </w:r>
      <w:proofErr w:type="spellEnd"/>
      <w:r w:rsidRPr="00F90851">
        <w:rPr>
          <w:b/>
        </w:rPr>
        <w:t xml:space="preserve"> сельского поселения на 2017 год и плановый период 2018 – 2019 годы»</w:t>
      </w:r>
    </w:p>
    <w:p w:rsidR="00630AB7" w:rsidRPr="00F90851" w:rsidRDefault="00630AB7" w:rsidP="00630AB7">
      <w:pPr>
        <w:tabs>
          <w:tab w:val="center" w:pos="4704"/>
          <w:tab w:val="left" w:pos="5385"/>
          <w:tab w:val="left" w:pos="5812"/>
        </w:tabs>
        <w:rPr>
          <w:rFonts w:ascii="Times New Roman" w:hAnsi="Times New Roman" w:cs="Times New Roman"/>
          <w:b/>
          <w:spacing w:val="-20"/>
          <w:sz w:val="22"/>
          <w:szCs w:val="22"/>
        </w:rPr>
      </w:pPr>
      <w:r w:rsidRPr="00F90851">
        <w:rPr>
          <w:rFonts w:ascii="Times New Roman" w:hAnsi="Times New Roman" w:cs="Times New Roman"/>
          <w:b/>
          <w:color w:val="FF6600"/>
          <w:spacing w:val="-20"/>
          <w:sz w:val="22"/>
          <w:szCs w:val="22"/>
        </w:rPr>
        <w:tab/>
        <w:t xml:space="preserve">     </w:t>
      </w:r>
      <w:r w:rsidRPr="00F90851">
        <w:rPr>
          <w:rFonts w:ascii="Times New Roman" w:hAnsi="Times New Roman" w:cs="Times New Roman"/>
          <w:b/>
          <w:color w:val="FF6600"/>
          <w:spacing w:val="-20"/>
          <w:sz w:val="22"/>
          <w:szCs w:val="22"/>
        </w:rPr>
        <w:tab/>
      </w:r>
    </w:p>
    <w:p w:rsidR="00630AB7" w:rsidRPr="00147EBF" w:rsidRDefault="00630AB7" w:rsidP="00147EBF">
      <w:pPr>
        <w:jc w:val="both"/>
        <w:rPr>
          <w:rFonts w:ascii="Times New Roman" w:hAnsi="Times New Roman" w:cs="Times New Roman"/>
        </w:rPr>
      </w:pPr>
      <w:r w:rsidRPr="00F90851">
        <w:rPr>
          <w:rFonts w:ascii="Times New Roman" w:hAnsi="Times New Roman"/>
        </w:rPr>
        <w:t xml:space="preserve"> </w:t>
      </w:r>
      <w:r w:rsidRPr="00F90851">
        <w:rPr>
          <w:rFonts w:ascii="Times New Roman" w:hAnsi="Times New Roman"/>
        </w:rPr>
        <w:tab/>
        <w:t xml:space="preserve"> В соответствии с Бюджетным кодексом Российской Федерации, Положением о бюджетном процессе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поселения, утвержденного решением от </w:t>
      </w:r>
      <w:r w:rsidR="00B8672A" w:rsidRPr="00F90851">
        <w:rPr>
          <w:rFonts w:ascii="Times New Roman" w:hAnsi="Times New Roman"/>
        </w:rPr>
        <w:t>26.11.</w:t>
      </w:r>
      <w:r w:rsidRPr="00F90851">
        <w:rPr>
          <w:rFonts w:ascii="Times New Roman" w:hAnsi="Times New Roman"/>
        </w:rPr>
        <w:t>201</w:t>
      </w:r>
      <w:r w:rsidR="00B8672A" w:rsidRPr="00F90851">
        <w:rPr>
          <w:rFonts w:ascii="Times New Roman" w:hAnsi="Times New Roman"/>
        </w:rPr>
        <w:t>6</w:t>
      </w:r>
      <w:r w:rsidRPr="00F90851">
        <w:rPr>
          <w:rFonts w:ascii="Times New Roman" w:hAnsi="Times New Roman"/>
        </w:rPr>
        <w:t xml:space="preserve"> г. № </w:t>
      </w:r>
      <w:r w:rsidR="00B8672A" w:rsidRPr="00F90851">
        <w:rPr>
          <w:rFonts w:ascii="Times New Roman" w:hAnsi="Times New Roman"/>
        </w:rPr>
        <w:t>4</w:t>
      </w:r>
      <w:r w:rsidRPr="00F90851">
        <w:rPr>
          <w:rFonts w:ascii="Times New Roman" w:hAnsi="Times New Roman"/>
        </w:rPr>
        <w:t xml:space="preserve">4, решением от 28.12.2016 г. № 50 «О бюджете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 на 2017 год и плановом периоде 2018 – 2019 годы», </w:t>
      </w:r>
      <w:r w:rsidR="00147EBF">
        <w:rPr>
          <w:rFonts w:ascii="Times New Roman" w:hAnsi="Times New Roman"/>
        </w:rPr>
        <w:t>распоряжения от 25.10.2017 г. № 32 –</w:t>
      </w:r>
      <w:proofErr w:type="spellStart"/>
      <w:proofErr w:type="gramStart"/>
      <w:r w:rsidR="00147EBF">
        <w:rPr>
          <w:rFonts w:ascii="Times New Roman" w:hAnsi="Times New Roman"/>
        </w:rPr>
        <w:t>р</w:t>
      </w:r>
      <w:proofErr w:type="spellEnd"/>
      <w:proofErr w:type="gramEnd"/>
      <w:r w:rsidR="00147EBF">
        <w:rPr>
          <w:rFonts w:ascii="Times New Roman" w:hAnsi="Times New Roman"/>
        </w:rPr>
        <w:t xml:space="preserve"> «</w:t>
      </w:r>
      <w:r w:rsidR="00147EBF" w:rsidRPr="00147EBF">
        <w:rPr>
          <w:rFonts w:ascii="Times New Roman" w:hAnsi="Times New Roman" w:cs="Times New Roman"/>
        </w:rPr>
        <w:t xml:space="preserve">Об установлении расходных  обязательств </w:t>
      </w:r>
      <w:proofErr w:type="spellStart"/>
      <w:r w:rsidR="00147EBF" w:rsidRPr="00147EBF">
        <w:rPr>
          <w:rFonts w:ascii="Times New Roman" w:hAnsi="Times New Roman" w:cs="Times New Roman"/>
        </w:rPr>
        <w:t>Мегрегского</w:t>
      </w:r>
      <w:proofErr w:type="spellEnd"/>
      <w:r w:rsidR="00147EBF" w:rsidRPr="00147EBF">
        <w:rPr>
          <w:rFonts w:ascii="Times New Roman" w:hAnsi="Times New Roman" w:cs="Times New Roman"/>
        </w:rPr>
        <w:t xml:space="preserve"> сельского поселения</w:t>
      </w:r>
      <w:r w:rsidR="00147EBF">
        <w:rPr>
          <w:rFonts w:ascii="Times New Roman" w:hAnsi="Times New Roman" w:cs="Times New Roman"/>
        </w:rPr>
        <w:t xml:space="preserve"> </w:t>
      </w:r>
      <w:r w:rsidR="00147EBF" w:rsidRPr="00147EBF">
        <w:rPr>
          <w:rFonts w:ascii="Times New Roman" w:hAnsi="Times New Roman" w:cs="Times New Roman"/>
        </w:rPr>
        <w:t xml:space="preserve">о </w:t>
      </w:r>
      <w:proofErr w:type="spellStart"/>
      <w:r w:rsidR="00147EBF" w:rsidRPr="00147EBF">
        <w:rPr>
          <w:rFonts w:ascii="Times New Roman" w:hAnsi="Times New Roman" w:cs="Times New Roman"/>
        </w:rPr>
        <w:t>софинансировании</w:t>
      </w:r>
      <w:proofErr w:type="spellEnd"/>
      <w:r w:rsidR="00147EBF" w:rsidRPr="00147EBF">
        <w:rPr>
          <w:rFonts w:ascii="Times New Roman" w:hAnsi="Times New Roman" w:cs="Times New Roman"/>
        </w:rPr>
        <w:t xml:space="preserve"> расходных обязательств  и взаимодействии  при предоставлении субсидии  бюджету </w:t>
      </w:r>
      <w:proofErr w:type="spellStart"/>
      <w:r w:rsidR="00147EBF" w:rsidRPr="00147EBF">
        <w:rPr>
          <w:rFonts w:ascii="Times New Roman" w:hAnsi="Times New Roman" w:cs="Times New Roman"/>
        </w:rPr>
        <w:t>Мегрегского</w:t>
      </w:r>
      <w:proofErr w:type="spellEnd"/>
      <w:r w:rsidR="00147EBF" w:rsidRPr="00147EBF">
        <w:rPr>
          <w:rFonts w:ascii="Times New Roman" w:hAnsi="Times New Roman" w:cs="Times New Roman"/>
        </w:rPr>
        <w:t xml:space="preserve"> сельского поселения из бюджета </w:t>
      </w:r>
      <w:proofErr w:type="spellStart"/>
      <w:r w:rsidR="00147EBF" w:rsidRPr="00147EBF">
        <w:rPr>
          <w:rFonts w:ascii="Times New Roman" w:hAnsi="Times New Roman" w:cs="Times New Roman"/>
        </w:rPr>
        <w:t>Олонецкого</w:t>
      </w:r>
      <w:proofErr w:type="spellEnd"/>
      <w:r w:rsidR="00147EBF" w:rsidRPr="00147EBF">
        <w:rPr>
          <w:rFonts w:ascii="Times New Roman" w:hAnsi="Times New Roman" w:cs="Times New Roman"/>
        </w:rPr>
        <w:t xml:space="preserve"> национального  муниципального района  на реализацию мероприятий  государственной программы  Республики Карелия  «Развитие культуры» (на частичную компенсацию дополнительных расходов на повышение оплаты труда работников муниципальных бюджетных учреждений культуры</w:t>
      </w:r>
      <w:proofErr w:type="gramStart"/>
      <w:r w:rsidR="00F543E6" w:rsidRPr="00147EBF">
        <w:rPr>
          <w:rFonts w:ascii="Times New Roman" w:hAnsi="Times New Roman" w:cs="Times New Roman"/>
        </w:rPr>
        <w:t xml:space="preserve"> ,</w:t>
      </w:r>
      <w:proofErr w:type="gramEnd"/>
    </w:p>
    <w:p w:rsidR="00630AB7" w:rsidRPr="00F90851" w:rsidRDefault="00630AB7" w:rsidP="00F543E6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Совет 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sz w:val="22"/>
          <w:szCs w:val="22"/>
        </w:rPr>
        <w:t xml:space="preserve"> сельского  поселения – представительный орган местного самоуправления  </w:t>
      </w:r>
      <w:r w:rsidRPr="00F90851">
        <w:rPr>
          <w:rFonts w:ascii="Times New Roman" w:hAnsi="Times New Roman" w:cs="Times New Roman"/>
          <w:b/>
          <w:sz w:val="22"/>
          <w:szCs w:val="22"/>
        </w:rPr>
        <w:t>решил:</w:t>
      </w:r>
    </w:p>
    <w:p w:rsidR="00630AB7" w:rsidRPr="00F90851" w:rsidRDefault="00630AB7" w:rsidP="00F543E6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630AB7" w:rsidRPr="00F90851" w:rsidRDefault="00630AB7" w:rsidP="00630AB7">
      <w:pPr>
        <w:jc w:val="both"/>
        <w:rPr>
          <w:rFonts w:ascii="Times New Roman" w:hAnsi="Times New Roman" w:cs="Times New Roman"/>
          <w:b/>
          <w:sz w:val="22"/>
          <w:szCs w:val="22"/>
        </w:rPr>
      </w:pPr>
      <w:r w:rsidRPr="00F90851">
        <w:rPr>
          <w:rFonts w:ascii="Times New Roman" w:hAnsi="Times New Roman" w:cs="Times New Roman"/>
          <w:b/>
          <w:sz w:val="22"/>
          <w:szCs w:val="22"/>
        </w:rPr>
        <w:t xml:space="preserve">1. Основные характеристики бюджета </w:t>
      </w:r>
      <w:proofErr w:type="spellStart"/>
      <w:r w:rsidRPr="00F90851">
        <w:rPr>
          <w:rFonts w:ascii="Times New Roman" w:hAnsi="Times New Roman" w:cs="Times New Roman"/>
          <w:b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b/>
          <w:sz w:val="22"/>
          <w:szCs w:val="22"/>
        </w:rPr>
        <w:t xml:space="preserve"> сельского  поселения 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1.1. Утвердить основные характеристики бюджета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 поселения на  2017 год: </w:t>
      </w:r>
    </w:p>
    <w:p w:rsidR="00E011D0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1) общий объем доходов бюджета муниципального образования в сумме  </w:t>
      </w:r>
    </w:p>
    <w:p w:rsidR="00630AB7" w:rsidRPr="00F90851" w:rsidRDefault="00147EBF" w:rsidP="00630AB7">
      <w:pPr>
        <w:pStyle w:val="a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6562,42</w:t>
      </w:r>
      <w:r w:rsidR="00630AB7" w:rsidRPr="00F90851">
        <w:rPr>
          <w:rFonts w:ascii="Times New Roman" w:hAnsi="Times New Roman"/>
        </w:rPr>
        <w:t xml:space="preserve">. руб., в том числе объем безвозмездных поступлений в сумме </w:t>
      </w:r>
      <w:r>
        <w:rPr>
          <w:rFonts w:ascii="Times New Roman" w:hAnsi="Times New Roman"/>
        </w:rPr>
        <w:t xml:space="preserve">3962,79 </w:t>
      </w:r>
      <w:r w:rsidRPr="00F90851">
        <w:rPr>
          <w:rFonts w:ascii="Times New Roman" w:hAnsi="Times New Roman"/>
        </w:rPr>
        <w:t>тыс</w:t>
      </w:r>
      <w:r w:rsidR="00630AB7" w:rsidRPr="00F90851">
        <w:rPr>
          <w:rFonts w:ascii="Times New Roman" w:hAnsi="Times New Roman"/>
        </w:rPr>
        <w:t>. руб.;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 2) общий объем расходов бюджета мун</w:t>
      </w:r>
      <w:r w:rsidR="00E62790" w:rsidRPr="00F90851">
        <w:rPr>
          <w:rFonts w:ascii="Times New Roman" w:hAnsi="Times New Roman"/>
        </w:rPr>
        <w:t xml:space="preserve">иципального образования в сумме </w:t>
      </w:r>
      <w:r w:rsidR="00147EBF">
        <w:rPr>
          <w:rFonts w:ascii="Times New Roman" w:hAnsi="Times New Roman"/>
        </w:rPr>
        <w:t>6800,1</w:t>
      </w:r>
      <w:r w:rsidRPr="00F90851">
        <w:rPr>
          <w:rFonts w:ascii="Times New Roman" w:hAnsi="Times New Roman"/>
        </w:rPr>
        <w:t xml:space="preserve"> тыс. руб.;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 3) дефицит бюджета  муниципального образования в сумме 237,7 тыс.</w:t>
      </w:r>
      <w:r w:rsidRPr="00F90851">
        <w:rPr>
          <w:rFonts w:ascii="Times New Roman" w:hAnsi="Times New Roman"/>
          <w:lang w:val="en-US"/>
        </w:rPr>
        <w:t> </w:t>
      </w:r>
      <w:r w:rsidRPr="00F90851">
        <w:rPr>
          <w:rFonts w:ascii="Times New Roman" w:hAnsi="Times New Roman"/>
        </w:rPr>
        <w:t xml:space="preserve">руб.  к объему  доходов бюджета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 поселения без учета финансовой помощи из бюджета </w:t>
      </w:r>
      <w:proofErr w:type="spellStart"/>
      <w:r w:rsidRPr="00F90851">
        <w:rPr>
          <w:rFonts w:ascii="Times New Roman" w:hAnsi="Times New Roman"/>
        </w:rPr>
        <w:t>Олонецкого</w:t>
      </w:r>
      <w:proofErr w:type="spellEnd"/>
      <w:r w:rsidRPr="00F90851">
        <w:rPr>
          <w:rFonts w:ascii="Times New Roman" w:hAnsi="Times New Roman"/>
        </w:rPr>
        <w:t xml:space="preserve"> национального муниципального района</w:t>
      </w:r>
      <w:r w:rsidR="00E62790" w:rsidRPr="00F90851">
        <w:rPr>
          <w:rFonts w:ascii="Times New Roman" w:hAnsi="Times New Roman"/>
        </w:rPr>
        <w:t>.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  <w:b/>
        </w:rPr>
      </w:pPr>
      <w:r w:rsidRPr="00F90851">
        <w:rPr>
          <w:rFonts w:ascii="Times New Roman" w:hAnsi="Times New Roman"/>
          <w:b/>
        </w:rPr>
        <w:t xml:space="preserve">2. Бюджетные ассигнования бюджета </w:t>
      </w:r>
      <w:proofErr w:type="spellStart"/>
      <w:r w:rsidRPr="00F90851">
        <w:rPr>
          <w:rFonts w:ascii="Times New Roman" w:hAnsi="Times New Roman"/>
          <w:b/>
        </w:rPr>
        <w:t>Мегрегского</w:t>
      </w:r>
      <w:proofErr w:type="spellEnd"/>
      <w:r w:rsidRPr="00F90851">
        <w:rPr>
          <w:rFonts w:ascii="Times New Roman" w:hAnsi="Times New Roman"/>
          <w:b/>
        </w:rPr>
        <w:t xml:space="preserve"> сельского  поселения на 2017 год.</w:t>
      </w:r>
    </w:p>
    <w:p w:rsidR="00147EBF" w:rsidRDefault="00630AB7" w:rsidP="00E80953">
      <w:pPr>
        <w:jc w:val="both"/>
        <w:rPr>
          <w:rFonts w:ascii="Times New Roman" w:hAnsi="Times New Roman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     2.1.</w:t>
      </w:r>
      <w:r w:rsidR="00E62790" w:rsidRPr="00F90851">
        <w:rPr>
          <w:rFonts w:ascii="Times New Roman" w:hAnsi="Times New Roman"/>
        </w:rPr>
        <w:t xml:space="preserve"> </w:t>
      </w:r>
      <w:r w:rsidR="00147EBF" w:rsidRPr="00F90851">
        <w:rPr>
          <w:rFonts w:ascii="Times New Roman" w:hAnsi="Times New Roman"/>
        </w:rPr>
        <w:t xml:space="preserve">Утвердить общий объем доходов бюджет </w:t>
      </w:r>
      <w:proofErr w:type="spellStart"/>
      <w:r w:rsidR="00147EBF" w:rsidRPr="00F90851">
        <w:rPr>
          <w:rFonts w:ascii="Times New Roman" w:hAnsi="Times New Roman"/>
        </w:rPr>
        <w:t>Мегрегского</w:t>
      </w:r>
      <w:proofErr w:type="spellEnd"/>
      <w:r w:rsidR="00147EBF" w:rsidRPr="00F90851">
        <w:rPr>
          <w:rFonts w:ascii="Times New Roman" w:hAnsi="Times New Roman"/>
        </w:rPr>
        <w:t xml:space="preserve"> сельского поселения на 2017 год, </w:t>
      </w:r>
      <w:proofErr w:type="gramStart"/>
      <w:r w:rsidR="00147EBF" w:rsidRPr="00F90851">
        <w:rPr>
          <w:rFonts w:ascii="Times New Roman" w:hAnsi="Times New Roman"/>
        </w:rPr>
        <w:t>согласно приложения</w:t>
      </w:r>
      <w:proofErr w:type="gramEnd"/>
      <w:r w:rsidR="00147EBF" w:rsidRPr="00F90851">
        <w:rPr>
          <w:rFonts w:ascii="Times New Roman" w:hAnsi="Times New Roman"/>
        </w:rPr>
        <w:t xml:space="preserve"> № 3 в новой редакции</w:t>
      </w:r>
      <w:r w:rsidR="00147EBF">
        <w:rPr>
          <w:rFonts w:ascii="Times New Roman" w:hAnsi="Times New Roman"/>
        </w:rPr>
        <w:t xml:space="preserve">, </w:t>
      </w:r>
    </w:p>
    <w:p w:rsidR="00630AB7" w:rsidRPr="00F90851" w:rsidRDefault="00147EBF" w:rsidP="00E80953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2.2. </w:t>
      </w:r>
      <w:r w:rsidR="00630AB7" w:rsidRPr="00F90851">
        <w:rPr>
          <w:rFonts w:ascii="Times New Roman" w:hAnsi="Times New Roman"/>
        </w:rPr>
        <w:t>Утвердить распределение бюджетных ассигнований по разделам, подразделам, целевым статьям и видам  расходов классификации расходов бюджетов  на 2016 год согласно приложению № 4</w:t>
      </w:r>
      <w:r w:rsidR="00630AB7" w:rsidRPr="00F90851">
        <w:rPr>
          <w:rFonts w:ascii="Times New Roman" w:hAnsi="Times New Roman"/>
          <w:color w:val="0000FF"/>
        </w:rPr>
        <w:t xml:space="preserve"> </w:t>
      </w:r>
      <w:r w:rsidR="00630AB7" w:rsidRPr="00F90851">
        <w:rPr>
          <w:rFonts w:ascii="Times New Roman" w:hAnsi="Times New Roman"/>
        </w:rPr>
        <w:t xml:space="preserve">к настоящему решению в новой редакции. </w:t>
      </w:r>
    </w:p>
    <w:p w:rsidR="00630AB7" w:rsidRPr="00F90851" w:rsidRDefault="00E62790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 xml:space="preserve"> </w:t>
      </w:r>
      <w:r w:rsidR="00630AB7" w:rsidRPr="00F90851">
        <w:rPr>
          <w:rFonts w:ascii="Times New Roman" w:hAnsi="Times New Roman"/>
        </w:rPr>
        <w:t>2.</w:t>
      </w:r>
      <w:r w:rsidR="00147EBF">
        <w:rPr>
          <w:rFonts w:ascii="Times New Roman" w:hAnsi="Times New Roman"/>
        </w:rPr>
        <w:t>3</w:t>
      </w:r>
      <w:r w:rsidR="00630AB7" w:rsidRPr="00F90851">
        <w:rPr>
          <w:rFonts w:ascii="Times New Roman" w:hAnsi="Times New Roman"/>
        </w:rPr>
        <w:t>. Утвердить ведомственную структуру  бюджета на 2017 год, согласно  приложению № 5 в новой редакции.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>3</w:t>
      </w:r>
      <w:r w:rsidRPr="00F90851">
        <w:rPr>
          <w:rFonts w:ascii="Times New Roman" w:hAnsi="Times New Roman"/>
          <w:b/>
        </w:rPr>
        <w:t xml:space="preserve">. </w:t>
      </w:r>
      <w:r w:rsidRPr="00F90851">
        <w:rPr>
          <w:rFonts w:ascii="Times New Roman" w:hAnsi="Times New Roman"/>
        </w:rPr>
        <w:t xml:space="preserve">Настоящее решение вступает в силу со дня его официального опубликования в информационном бюллетене НПА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 и подлежит размещению на сайте Администрации </w:t>
      </w:r>
      <w:proofErr w:type="spellStart"/>
      <w:r w:rsidRPr="00F90851">
        <w:rPr>
          <w:rFonts w:ascii="Times New Roman" w:hAnsi="Times New Roman"/>
        </w:rPr>
        <w:t>Мегрегского</w:t>
      </w:r>
      <w:proofErr w:type="spellEnd"/>
      <w:r w:rsidRPr="00F90851">
        <w:rPr>
          <w:rFonts w:ascii="Times New Roman" w:hAnsi="Times New Roman"/>
        </w:rPr>
        <w:t xml:space="preserve"> сельского поселения (http://www.megrega.ru). </w:t>
      </w:r>
    </w:p>
    <w:p w:rsidR="00630AB7" w:rsidRPr="00F90851" w:rsidRDefault="00630AB7" w:rsidP="00630AB7">
      <w:pPr>
        <w:pStyle w:val="a6"/>
        <w:jc w:val="both"/>
        <w:rPr>
          <w:rFonts w:ascii="Times New Roman" w:hAnsi="Times New Roman"/>
        </w:rPr>
      </w:pPr>
      <w:r w:rsidRPr="00F90851">
        <w:rPr>
          <w:rFonts w:ascii="Times New Roman" w:hAnsi="Times New Roman"/>
        </w:rPr>
        <w:t>.</w:t>
      </w:r>
      <w:r w:rsidRPr="00F90851">
        <w:rPr>
          <w:rFonts w:ascii="Times New Roman" w:hAnsi="Times New Roman"/>
        </w:rPr>
        <w:tab/>
      </w:r>
    </w:p>
    <w:p w:rsidR="00630AB7" w:rsidRPr="00F90851" w:rsidRDefault="00630AB7" w:rsidP="00630AB7">
      <w:pPr>
        <w:tabs>
          <w:tab w:val="left" w:pos="0"/>
          <w:tab w:val="left" w:pos="7371"/>
        </w:tabs>
        <w:ind w:left="709" w:firstLine="11"/>
        <w:rPr>
          <w:rFonts w:ascii="Times New Roman" w:hAnsi="Times New Roman" w:cs="Times New Roman"/>
          <w:sz w:val="22"/>
          <w:szCs w:val="22"/>
        </w:rPr>
      </w:pPr>
    </w:p>
    <w:p w:rsidR="00630AB7" w:rsidRPr="00F90851" w:rsidRDefault="00630AB7" w:rsidP="00630AB7">
      <w:pPr>
        <w:jc w:val="both"/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>Председатель Совета</w:t>
      </w:r>
    </w:p>
    <w:p w:rsidR="00630AB7" w:rsidRPr="00F90851" w:rsidRDefault="00630AB7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Глава 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Мегрегского</w:t>
      </w:r>
      <w:proofErr w:type="spellEnd"/>
      <w:r w:rsidRPr="00F90851">
        <w:rPr>
          <w:rFonts w:ascii="Times New Roman" w:hAnsi="Times New Roman" w:cs="Times New Roman"/>
          <w:sz w:val="22"/>
          <w:szCs w:val="22"/>
        </w:rPr>
        <w:t xml:space="preserve"> сельского поселения                                                       Н.В. </w:t>
      </w:r>
      <w:proofErr w:type="spellStart"/>
      <w:r w:rsidRPr="00F90851">
        <w:rPr>
          <w:rFonts w:ascii="Times New Roman" w:hAnsi="Times New Roman" w:cs="Times New Roman"/>
          <w:sz w:val="22"/>
          <w:szCs w:val="22"/>
        </w:rPr>
        <w:t>Варшутина</w:t>
      </w:r>
      <w:proofErr w:type="spellEnd"/>
    </w:p>
    <w:p w:rsidR="004C049C" w:rsidRPr="00F90851" w:rsidRDefault="004C049C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D156B6" w:rsidRPr="00F90851" w:rsidRDefault="00D156B6" w:rsidP="00D156B6">
      <w:pPr>
        <w:tabs>
          <w:tab w:val="left" w:pos="0"/>
          <w:tab w:val="left" w:pos="7371"/>
        </w:tabs>
        <w:jc w:val="right"/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lastRenderedPageBreak/>
        <w:t>Приложение № 3</w:t>
      </w:r>
    </w:p>
    <w:p w:rsidR="00D156B6" w:rsidRPr="00F90851" w:rsidRDefault="00D156B6" w:rsidP="00D156B6">
      <w:pPr>
        <w:tabs>
          <w:tab w:val="left" w:pos="0"/>
          <w:tab w:val="left" w:pos="7371"/>
        </w:tabs>
        <w:jc w:val="right"/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к решению от </w:t>
      </w:r>
      <w:r w:rsidR="005E342C">
        <w:rPr>
          <w:rFonts w:ascii="Times New Roman" w:hAnsi="Times New Roman" w:cs="Times New Roman"/>
          <w:sz w:val="22"/>
          <w:szCs w:val="22"/>
        </w:rPr>
        <w:t>01.12.</w:t>
      </w:r>
      <w:r w:rsidRPr="00F90851">
        <w:rPr>
          <w:rFonts w:ascii="Times New Roman" w:hAnsi="Times New Roman" w:cs="Times New Roman"/>
          <w:sz w:val="22"/>
          <w:szCs w:val="22"/>
        </w:rPr>
        <w:t xml:space="preserve">2017 № </w:t>
      </w:r>
      <w:r w:rsidR="005E342C">
        <w:rPr>
          <w:rFonts w:ascii="Times New Roman" w:hAnsi="Times New Roman" w:cs="Times New Roman"/>
          <w:sz w:val="22"/>
          <w:szCs w:val="22"/>
        </w:rPr>
        <w:t>40</w:t>
      </w:r>
    </w:p>
    <w:p w:rsidR="00D156B6" w:rsidRPr="00F90851" w:rsidRDefault="00D156B6" w:rsidP="00D156B6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jc w:val="right"/>
      </w:pPr>
      <w:r w:rsidRPr="00F90851">
        <w:t xml:space="preserve">«О внесении изменений в Решение Совета </w:t>
      </w:r>
      <w:proofErr w:type="spellStart"/>
      <w:r w:rsidRPr="00F90851">
        <w:t>Мегрегского</w:t>
      </w:r>
      <w:proofErr w:type="spellEnd"/>
      <w:r w:rsidRPr="00F90851">
        <w:t xml:space="preserve"> сельского поселения</w:t>
      </w:r>
    </w:p>
    <w:p w:rsidR="00D156B6" w:rsidRPr="00F90851" w:rsidRDefault="00D156B6" w:rsidP="00D156B6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jc w:val="right"/>
      </w:pPr>
      <w:r w:rsidRPr="00F90851">
        <w:t xml:space="preserve"> от 28.12.2016  года № 50 «О бюджете </w:t>
      </w:r>
      <w:proofErr w:type="spellStart"/>
      <w:r w:rsidRPr="00F90851">
        <w:t>Мегрегского</w:t>
      </w:r>
      <w:proofErr w:type="spellEnd"/>
      <w:r w:rsidRPr="00F90851">
        <w:t xml:space="preserve"> сельского поселения</w:t>
      </w:r>
    </w:p>
    <w:p w:rsidR="00D156B6" w:rsidRPr="00F90851" w:rsidRDefault="00D156B6" w:rsidP="00D156B6">
      <w:pPr>
        <w:pStyle w:val="20"/>
        <w:shd w:val="clear" w:color="auto" w:fill="auto"/>
        <w:tabs>
          <w:tab w:val="left" w:pos="9356"/>
        </w:tabs>
        <w:spacing w:line="240" w:lineRule="auto"/>
        <w:ind w:right="52"/>
        <w:jc w:val="right"/>
      </w:pPr>
      <w:r w:rsidRPr="00F90851">
        <w:t xml:space="preserve"> на 2017 год и плановый период 2018 – 2019 годы»</w:t>
      </w:r>
    </w:p>
    <w:p w:rsidR="00D156B6" w:rsidRPr="00F90851" w:rsidRDefault="00D156B6" w:rsidP="00D156B6">
      <w:pPr>
        <w:tabs>
          <w:tab w:val="left" w:pos="0"/>
          <w:tab w:val="left" w:pos="7371"/>
        </w:tabs>
        <w:jc w:val="right"/>
        <w:rPr>
          <w:rFonts w:ascii="Times New Roman" w:hAnsi="Times New Roman" w:cs="Times New Roman"/>
          <w:sz w:val="22"/>
          <w:szCs w:val="22"/>
        </w:rPr>
      </w:pPr>
      <w:r w:rsidRPr="00F90851">
        <w:rPr>
          <w:rFonts w:ascii="Times New Roman" w:hAnsi="Times New Roman" w:cs="Times New Roman"/>
          <w:sz w:val="22"/>
          <w:szCs w:val="22"/>
        </w:rPr>
        <w:t xml:space="preserve"> </w:t>
      </w:r>
    </w:p>
    <w:tbl>
      <w:tblPr>
        <w:tblW w:w="5314" w:type="pct"/>
        <w:tblInd w:w="-601" w:type="dxa"/>
        <w:tblLayout w:type="fixed"/>
        <w:tblLook w:val="04A0"/>
      </w:tblPr>
      <w:tblGrid>
        <w:gridCol w:w="709"/>
        <w:gridCol w:w="3119"/>
        <w:gridCol w:w="708"/>
        <w:gridCol w:w="423"/>
        <w:gridCol w:w="568"/>
        <w:gridCol w:w="566"/>
        <w:gridCol w:w="710"/>
        <w:gridCol w:w="568"/>
        <w:gridCol w:w="850"/>
        <w:gridCol w:w="852"/>
        <w:gridCol w:w="1099"/>
      </w:tblGrid>
      <w:tr w:rsidR="00D156B6" w:rsidRPr="00F90851" w:rsidTr="00D156B6">
        <w:trPr>
          <w:trHeight w:val="960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 xml:space="preserve">№ </w:t>
            </w: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п</w:t>
            </w:r>
            <w:proofErr w:type="spellEnd"/>
            <w:proofErr w:type="gramEnd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/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п</w:t>
            </w:r>
            <w:proofErr w:type="spellEnd"/>
          </w:p>
        </w:tc>
        <w:tc>
          <w:tcPr>
            <w:tcW w:w="1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Наименование групп, подгрупп, статей  и подстатей доходов</w:t>
            </w:r>
          </w:p>
        </w:tc>
        <w:tc>
          <w:tcPr>
            <w:tcW w:w="2578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Код бюджетной классификации РФ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Сумма, тыс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.р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уб.</w:t>
            </w:r>
          </w:p>
        </w:tc>
      </w:tr>
      <w:tr w:rsidR="00D156B6" w:rsidRPr="00F90851" w:rsidTr="00D156B6">
        <w:trPr>
          <w:trHeight w:val="630"/>
        </w:trPr>
        <w:tc>
          <w:tcPr>
            <w:tcW w:w="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Админи-стратор</w:t>
            </w:r>
            <w:proofErr w:type="spellEnd"/>
            <w:proofErr w:type="gramEnd"/>
          </w:p>
        </w:tc>
        <w:tc>
          <w:tcPr>
            <w:tcW w:w="2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Группа</w:t>
            </w:r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Под-группа</w:t>
            </w:r>
            <w:proofErr w:type="spellEnd"/>
            <w:proofErr w:type="gramEnd"/>
          </w:p>
        </w:tc>
        <w:tc>
          <w:tcPr>
            <w:tcW w:w="27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Статья</w:t>
            </w:r>
          </w:p>
        </w:tc>
        <w:tc>
          <w:tcPr>
            <w:tcW w:w="34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Подст-тья</w:t>
            </w:r>
            <w:proofErr w:type="spellEnd"/>
          </w:p>
        </w:tc>
        <w:tc>
          <w:tcPr>
            <w:tcW w:w="2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Эле-мент</w:t>
            </w:r>
            <w:proofErr w:type="spellEnd"/>
            <w:proofErr w:type="gramEnd"/>
          </w:p>
        </w:tc>
        <w:tc>
          <w:tcPr>
            <w:tcW w:w="4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Програм-ма</w:t>
            </w:r>
            <w:proofErr w:type="spellEnd"/>
            <w:proofErr w:type="gramEnd"/>
          </w:p>
        </w:tc>
        <w:tc>
          <w:tcPr>
            <w:tcW w:w="4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Эк.кл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.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</w:tr>
      <w:tr w:rsidR="00D156B6" w:rsidRPr="00F90851" w:rsidTr="00D156B6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I.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u w:val="single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u w:val="single"/>
                <w:lang w:bidi="ar-SA"/>
              </w:rPr>
              <w:t xml:space="preserve"> ДОХОДЫ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2"/>
                <w:szCs w:val="22"/>
                <w:lang w:bidi="ar-SA"/>
              </w:rPr>
              <w:t>2599,63</w:t>
            </w:r>
          </w:p>
        </w:tc>
      </w:tr>
      <w:tr w:rsidR="00D156B6" w:rsidRPr="00F90851" w:rsidTr="00D156B6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НАЛОГИ НА ПРИБЫЛЬ, ДОХОДЫ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649,40</w:t>
            </w:r>
          </w:p>
        </w:tc>
      </w:tr>
      <w:tr w:rsidR="00D156B6" w:rsidRPr="00F90851" w:rsidTr="00D156B6">
        <w:trPr>
          <w:trHeight w:val="34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1.1.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Налог на доходы физических лиц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649,40</w:t>
            </w:r>
          </w:p>
        </w:tc>
      </w:tr>
      <w:tr w:rsidR="00D156B6" w:rsidRPr="00F90851" w:rsidTr="00D156B6">
        <w:trPr>
          <w:trHeight w:val="195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1.1.1.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vertAlign w:val="superscript"/>
                <w:lang w:bidi="ar-SA"/>
              </w:rPr>
              <w:t>1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и 228 Налогового кодекса Российской Федерации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618,00</w:t>
            </w:r>
          </w:p>
        </w:tc>
      </w:tr>
      <w:tr w:rsidR="00D156B6" w:rsidRPr="00F90851" w:rsidTr="00D156B6">
        <w:trPr>
          <w:trHeight w:val="283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1.1.2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24,00</w:t>
            </w:r>
          </w:p>
        </w:tc>
      </w:tr>
      <w:tr w:rsidR="00D156B6" w:rsidRPr="00F90851" w:rsidTr="00D156B6">
        <w:trPr>
          <w:trHeight w:val="126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1.1.3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D156B6" w:rsidRPr="00F90851" w:rsidTr="00D156B6">
        <w:trPr>
          <w:trHeight w:val="220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1.1.4</w:t>
            </w:r>
          </w:p>
        </w:tc>
        <w:tc>
          <w:tcPr>
            <w:tcW w:w="1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6B6" w:rsidRPr="00F90851" w:rsidRDefault="00720FB3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hyperlink r:id="rId8" w:history="1">
              <w:r w:rsidR="00D156B6" w:rsidRPr="00F90851">
                <w:rPr>
                  <w:rFonts w:ascii="Times New Roman" w:eastAsia="Times New Roman" w:hAnsi="Times New Roman" w:cs="Times New Roman"/>
                  <w:color w:val="auto"/>
                  <w:sz w:val="22"/>
                  <w:szCs w:val="22"/>
                  <w:lang w:bidi="ar-SA"/>
                </w:rPr>
  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  </w:r>
            </w:hyperlink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5,40</w:t>
            </w:r>
          </w:p>
        </w:tc>
      </w:tr>
      <w:tr w:rsidR="00D156B6" w:rsidRPr="00F90851" w:rsidTr="00D156B6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2.</w:t>
            </w:r>
          </w:p>
        </w:tc>
        <w:tc>
          <w:tcPr>
            <w:tcW w:w="1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акцизы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1010,23</w:t>
            </w:r>
          </w:p>
        </w:tc>
      </w:tr>
      <w:tr w:rsidR="00D156B6" w:rsidRPr="00F90851" w:rsidTr="00D156B6">
        <w:trPr>
          <w:trHeight w:val="189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Доходы от уплаты акцизов на дизельное топливо, подлежащее распределению между бюджетами субъектов Российской Федерации и местными 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бюдж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етами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 учетом установленных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ди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фернцированных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нормативов отчислений в местные бюджеты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230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344,98</w:t>
            </w:r>
          </w:p>
        </w:tc>
      </w:tr>
      <w:tr w:rsidR="00D156B6" w:rsidRPr="00F90851" w:rsidTr="00D156B6">
        <w:trPr>
          <w:trHeight w:val="220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2.2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инжекторных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) двигателей, подлежащие распределению между бюджетами субъектов Российской Федерации и местными 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бюджетами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 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учетом установленных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ди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феринцированных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нормативов отчислений в местные бюджеты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3,44</w:t>
            </w:r>
          </w:p>
        </w:tc>
      </w:tr>
      <w:tr w:rsidR="00D156B6" w:rsidRPr="00F90851" w:rsidTr="00D156B6">
        <w:trPr>
          <w:trHeight w:val="189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2.3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бюджетами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 учетом установленных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дифферинцированных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нормативов отчислений в местные бюджеты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730,81</w:t>
            </w:r>
          </w:p>
        </w:tc>
      </w:tr>
      <w:tr w:rsidR="00D156B6" w:rsidRPr="00F90851" w:rsidTr="00D156B6">
        <w:trPr>
          <w:trHeight w:val="189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2.4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Доходы от уплаты акцизов на прямогонный бензин, подлежащие распределению между бюджетами субъектов Российской Федерации и местными 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бюджетами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 учетом установленных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дифферинцированных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нормативов отчислений в местные бюджеты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100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260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-69,00</w:t>
            </w:r>
          </w:p>
        </w:tc>
      </w:tr>
      <w:tr w:rsidR="00D156B6" w:rsidRPr="00F90851" w:rsidTr="00D156B6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lastRenderedPageBreak/>
              <w:t>3.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НАЛОГИ НА ИМУЩЕСТВО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798,00</w:t>
            </w:r>
          </w:p>
        </w:tc>
      </w:tr>
      <w:tr w:rsidR="00D156B6" w:rsidRPr="00F90851" w:rsidTr="00D156B6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Налог на имущество физических лиц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88,00</w:t>
            </w:r>
          </w:p>
        </w:tc>
      </w:tr>
      <w:tr w:rsidR="00D156B6" w:rsidRPr="00F90851" w:rsidTr="00D156B6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3.2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Земельный налог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710,00</w:t>
            </w:r>
          </w:p>
        </w:tc>
      </w:tr>
      <w:tr w:rsidR="00D156B6" w:rsidRPr="00F90851" w:rsidTr="00D156B6">
        <w:trPr>
          <w:trHeight w:val="94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3.2.1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Земельный налог с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160,00</w:t>
            </w:r>
          </w:p>
        </w:tc>
      </w:tr>
      <w:tr w:rsidR="00D156B6" w:rsidRPr="00F90851" w:rsidTr="00D156B6">
        <w:trPr>
          <w:trHeight w:val="94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3.2.2</w:t>
            </w:r>
          </w:p>
        </w:tc>
        <w:tc>
          <w:tcPr>
            <w:tcW w:w="1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Земельный налог с физических, обладающих земельным участком, расположенным в границах сельских поселений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550,00</w:t>
            </w:r>
          </w:p>
        </w:tc>
      </w:tr>
      <w:tr w:rsidR="00D156B6" w:rsidRPr="00F90851" w:rsidTr="00D156B6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4.</w:t>
            </w:r>
          </w:p>
        </w:tc>
        <w:tc>
          <w:tcPr>
            <w:tcW w:w="1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Государственная пошлина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D156B6" w:rsidRPr="00F90851" w:rsidTr="00D156B6">
        <w:trPr>
          <w:trHeight w:val="157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D156B6" w:rsidRPr="00F90851" w:rsidTr="00D156B6">
        <w:trPr>
          <w:trHeight w:val="94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5.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ДОХОДЫ ОТ ИСПОЛЬЗОВАНИЯ ИМУЩЕСТВА, НАХОДЯЩЕГОСЯ В 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ГОСУДАРСТВЕННОЙ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 И МУНИЦИПАЛЬНОЙ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D156B6" w:rsidRPr="00F90851" w:rsidTr="00D156B6">
        <w:trPr>
          <w:trHeight w:val="94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5.1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i/>
                <w:i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i/>
                <w:iCs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D156B6" w:rsidRPr="00F90851" w:rsidTr="00D156B6">
        <w:trPr>
          <w:trHeight w:val="189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5.1.1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035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0,00</w:t>
            </w:r>
          </w:p>
        </w:tc>
      </w:tr>
      <w:tr w:rsidR="00D156B6" w:rsidRPr="00F90851" w:rsidTr="00D156B6">
        <w:trPr>
          <w:trHeight w:val="63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5.1.2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Доходы, от сдачи в аренду имущества, составляющего казну сельских поселений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075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D156B6" w:rsidRPr="00F90851" w:rsidTr="00D156B6">
        <w:trPr>
          <w:trHeight w:val="63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5.2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доходы от использования имущества, находящегося в собственности сельских поселений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11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045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120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0,00</w:t>
            </w:r>
          </w:p>
        </w:tc>
      </w:tr>
      <w:tr w:rsidR="00D156B6" w:rsidRPr="00F90851" w:rsidTr="00D156B6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Доходы от компенсации затрат государства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13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bidi="ar-SA"/>
              </w:rPr>
              <w:t>130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5,00</w:t>
            </w:r>
          </w:p>
        </w:tc>
      </w:tr>
      <w:tr w:rsidR="00D156B6" w:rsidRPr="00F90851" w:rsidTr="00D156B6">
        <w:trPr>
          <w:trHeight w:val="94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13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065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130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5,00</w:t>
            </w:r>
          </w:p>
        </w:tc>
      </w:tr>
      <w:tr w:rsidR="00D156B6" w:rsidRPr="00F90851" w:rsidTr="00D156B6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7.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ШТРАФЫ, САНКЦИИ, ВОЗМЕЩЕНИЕ УЩЕРБА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D156B6" w:rsidRPr="00F90851" w:rsidTr="00D156B6">
        <w:trPr>
          <w:trHeight w:val="126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7.1</w:t>
            </w:r>
          </w:p>
        </w:tc>
        <w:tc>
          <w:tcPr>
            <w:tcW w:w="1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140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D156B6" w:rsidRPr="00F90851" w:rsidTr="00D156B6">
        <w:trPr>
          <w:trHeight w:val="63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8.</w:t>
            </w:r>
          </w:p>
        </w:tc>
        <w:tc>
          <w:tcPr>
            <w:tcW w:w="1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Доходы от продажи материальных и нематериальных активов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100,00</w:t>
            </w:r>
          </w:p>
        </w:tc>
      </w:tr>
      <w:tr w:rsidR="00D156B6" w:rsidRPr="00F90851" w:rsidTr="00D156B6">
        <w:trPr>
          <w:trHeight w:val="220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8.1</w:t>
            </w:r>
          </w:p>
        </w:tc>
        <w:tc>
          <w:tcPr>
            <w:tcW w:w="1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Доходы от реализации иного имущества, находящегося в собственности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3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14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053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410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100,00</w:t>
            </w:r>
          </w:p>
        </w:tc>
      </w:tr>
      <w:tr w:rsidR="00D156B6" w:rsidRPr="00F90851" w:rsidTr="00D156B6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II.</w:t>
            </w:r>
          </w:p>
        </w:tc>
        <w:tc>
          <w:tcPr>
            <w:tcW w:w="1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u w:val="single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u w:val="single"/>
                <w:lang w:bidi="ar-SA"/>
              </w:rPr>
              <w:t>БЕЗВОЗМЕЗДНЫЕ ПОСТУПЛЕНИЯ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CA1CB7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3962,8</w:t>
            </w:r>
          </w:p>
        </w:tc>
      </w:tr>
      <w:tr w:rsidR="00D156B6" w:rsidRPr="00F90851" w:rsidTr="00D156B6">
        <w:trPr>
          <w:trHeight w:val="63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БЕЗВОЗМЕЗДНЫЕ ПОСТУПЛЕНИЯ ОТ БЮДЖЕТОВ ДРУГИХ УРОВНЕЙ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4C52CD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3817,8</w:t>
            </w:r>
          </w:p>
        </w:tc>
      </w:tr>
      <w:tr w:rsidR="00D156B6" w:rsidRPr="00F90851" w:rsidTr="00D156B6">
        <w:trPr>
          <w:trHeight w:val="63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Дотация на выравнивание уровня бюджетной обеспеченности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1459,00</w:t>
            </w:r>
          </w:p>
        </w:tc>
      </w:tr>
      <w:tr w:rsidR="00D156B6" w:rsidRPr="00F90851" w:rsidTr="00D156B6">
        <w:trPr>
          <w:trHeight w:val="63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9.1.1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Дотация бюджетам поселений на выравнивание уровня бюджетной обеспеченности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001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1459,00</w:t>
            </w:r>
          </w:p>
        </w:tc>
      </w:tr>
      <w:tr w:rsidR="00D156B6" w:rsidRPr="00F90851" w:rsidTr="00D156B6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9.2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Субвенции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77,00</w:t>
            </w:r>
          </w:p>
        </w:tc>
      </w:tr>
      <w:tr w:rsidR="00D156B6" w:rsidRPr="00F90851" w:rsidTr="00D156B6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9.2.1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субвенции по первичному воинскому учету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D156B6" w:rsidRPr="00F90851" w:rsidTr="00D156B6">
        <w:trPr>
          <w:trHeight w:val="94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9.2.2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субвенции 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по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осуществление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гос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полномочий по созданию и обеспечению деятельности административных комиссии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024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D156B6" w:rsidRPr="00F90851" w:rsidTr="00D156B6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9.3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Субсидии 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1749,00</w:t>
            </w:r>
          </w:p>
        </w:tc>
      </w:tr>
      <w:tr w:rsidR="00D156B6" w:rsidRPr="00F90851" w:rsidTr="00D156B6">
        <w:trPr>
          <w:trHeight w:val="94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9.3.1.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6B6" w:rsidRPr="00F90851" w:rsidRDefault="00D156B6" w:rsidP="00D156B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Субсидии на программу "Развитие дорожного хозяйства Республики Карелия на период до 2015 года"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999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D156B6" w:rsidRPr="00F90851" w:rsidTr="00D156B6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9.3.2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6B6" w:rsidRPr="00F90851" w:rsidRDefault="00D156B6" w:rsidP="00D156B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Субсидии на поддержку местных инициатив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999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1000,00</w:t>
            </w:r>
          </w:p>
        </w:tc>
      </w:tr>
      <w:tr w:rsidR="00D156B6" w:rsidRPr="00F90851" w:rsidTr="00D156B6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9.3.3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6B6" w:rsidRPr="00F90851" w:rsidRDefault="00D156B6" w:rsidP="00D156B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Субсидии 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  <w:p w:rsidR="00D156B6" w:rsidRPr="00F90851" w:rsidRDefault="00D156B6" w:rsidP="00D156B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hAnsi="Times New Roman" w:cs="Times New Roman"/>
                <w:b/>
                <w:sz w:val="22"/>
                <w:szCs w:val="22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558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500,0</w:t>
            </w:r>
          </w:p>
        </w:tc>
      </w:tr>
      <w:tr w:rsidR="00D156B6" w:rsidRPr="00F90851" w:rsidTr="00D156B6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9.3.4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156B6" w:rsidRPr="00F90851" w:rsidRDefault="00D156B6" w:rsidP="00D156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Субсидия </w:t>
            </w:r>
            <w:r w:rsidR="00F147CD">
              <w:rPr>
                <w:rFonts w:ascii="Times New Roman" w:hAnsi="Times New Roman" w:cs="Times New Roman"/>
                <w:sz w:val="22"/>
                <w:szCs w:val="22"/>
              </w:rPr>
              <w:t xml:space="preserve">на реализацию мероприятий  госпрограммы </w:t>
            </w:r>
            <w:proofErr w:type="spellStart"/>
            <w:r w:rsidR="00F147CD">
              <w:rPr>
                <w:rFonts w:ascii="Times New Roman" w:hAnsi="Times New Roman" w:cs="Times New Roman"/>
                <w:sz w:val="22"/>
                <w:szCs w:val="22"/>
              </w:rPr>
              <w:t>Респ</w:t>
            </w:r>
            <w:proofErr w:type="spellEnd"/>
            <w:r w:rsidR="00F147CD">
              <w:rPr>
                <w:rFonts w:ascii="Times New Roman" w:hAnsi="Times New Roman" w:cs="Times New Roman"/>
                <w:sz w:val="22"/>
                <w:szCs w:val="22"/>
              </w:rPr>
              <w:t>. Карелия  «Развитие культуры» на частичную компенсацию  доп. Расходов на оплату труда работников муниципальных бюджетных учреждений культуры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F147CD" w:rsidP="00D156B6">
            <w:pPr>
              <w:widowControl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F147CD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F147CD" w:rsidP="00F147C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F147CD" w:rsidP="00F147C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29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F147CD" w:rsidP="00F147CD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999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F147CD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F147CD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F147CD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151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F147CD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32,793</w:t>
            </w:r>
          </w:p>
        </w:tc>
      </w:tr>
      <w:tr w:rsidR="00D156B6" w:rsidRPr="00F90851" w:rsidTr="00D156B6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9.4.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Прочие безвозмездные поступления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180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145,00</w:t>
            </w:r>
          </w:p>
        </w:tc>
      </w:tr>
      <w:tr w:rsidR="00D156B6" w:rsidRPr="00F90851" w:rsidTr="00D156B6">
        <w:trPr>
          <w:trHeight w:val="94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9.4.1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Поступления от денежных пожертвований, предоставляемых физическими лицами получателям средств бюджетов сельских поселений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100,00</w:t>
            </w:r>
          </w:p>
        </w:tc>
      </w:tr>
      <w:tr w:rsidR="00D156B6" w:rsidRPr="00F90851" w:rsidTr="00D156B6">
        <w:trPr>
          <w:trHeight w:val="630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9.4.2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sz w:val="22"/>
                <w:szCs w:val="22"/>
                <w:lang w:bidi="ar-SA"/>
              </w:rPr>
              <w:t>Прочие безвозмездные поступления в бюджеты сельских поселений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030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180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45,00</w:t>
            </w:r>
          </w:p>
        </w:tc>
      </w:tr>
      <w:tr w:rsidR="00D156B6" w:rsidRPr="00F90851" w:rsidTr="00D156B6">
        <w:trPr>
          <w:trHeight w:val="315"/>
        </w:trPr>
        <w:tc>
          <w:tcPr>
            <w:tcW w:w="34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5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ВСЕГО ДОХОДОВ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D156B6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5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56B6" w:rsidRPr="00F90851" w:rsidRDefault="00F147CD" w:rsidP="00D156B6">
            <w:pPr>
              <w:widowControl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6562,42</w:t>
            </w:r>
          </w:p>
        </w:tc>
      </w:tr>
    </w:tbl>
    <w:p w:rsidR="00F90851" w:rsidRDefault="00F90851" w:rsidP="00F90851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F90851" w:rsidRDefault="00F90851" w:rsidP="00F90851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122C81" w:rsidRDefault="00122C81" w:rsidP="00F90851">
      <w:pPr>
        <w:jc w:val="right"/>
        <w:rPr>
          <w:rFonts w:ascii="Times New Roman" w:hAnsi="Times New Roman" w:cs="Times New Roman"/>
          <w:sz w:val="22"/>
          <w:szCs w:val="22"/>
        </w:rPr>
      </w:pPr>
    </w:p>
    <w:p w:rsidR="004C049C" w:rsidRPr="00F90851" w:rsidRDefault="004C049C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tbl>
      <w:tblPr>
        <w:tblpPr w:leftFromText="180" w:rightFromText="180" w:vertAnchor="text" w:horzAnchor="page" w:tblpX="696" w:tblpY="-6751"/>
        <w:tblW w:w="5462" w:type="pct"/>
        <w:tblLayout w:type="fixed"/>
        <w:tblLook w:val="04A0"/>
      </w:tblPr>
      <w:tblGrid>
        <w:gridCol w:w="208"/>
        <w:gridCol w:w="85"/>
        <w:gridCol w:w="179"/>
        <w:gridCol w:w="245"/>
        <w:gridCol w:w="186"/>
        <w:gridCol w:w="236"/>
        <w:gridCol w:w="259"/>
        <w:gridCol w:w="165"/>
        <w:gridCol w:w="236"/>
        <w:gridCol w:w="236"/>
        <w:gridCol w:w="280"/>
        <w:gridCol w:w="153"/>
        <w:gridCol w:w="236"/>
        <w:gridCol w:w="284"/>
        <w:gridCol w:w="236"/>
        <w:gridCol w:w="236"/>
        <w:gridCol w:w="236"/>
        <w:gridCol w:w="236"/>
        <w:gridCol w:w="236"/>
        <w:gridCol w:w="240"/>
        <w:gridCol w:w="236"/>
        <w:gridCol w:w="263"/>
        <w:gridCol w:w="224"/>
        <w:gridCol w:w="157"/>
        <w:gridCol w:w="378"/>
        <w:gridCol w:w="207"/>
        <w:gridCol w:w="142"/>
        <w:gridCol w:w="374"/>
        <w:gridCol w:w="220"/>
        <w:gridCol w:w="1213"/>
        <w:gridCol w:w="280"/>
        <w:gridCol w:w="711"/>
        <w:gridCol w:w="289"/>
        <w:gridCol w:w="1353"/>
      </w:tblGrid>
      <w:tr w:rsidR="00AB5C69" w:rsidRPr="00F90851" w:rsidTr="00DF389E">
        <w:trPr>
          <w:trHeight w:val="255"/>
        </w:trPr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E80953">
            <w:pPr>
              <w:widowControl/>
              <w:spacing w:after="200" w:line="276" w:lineRule="auto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65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80953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Приложение № 4</w:t>
            </w:r>
          </w:p>
        </w:tc>
      </w:tr>
      <w:tr w:rsidR="00AB5C69" w:rsidRPr="00F90851" w:rsidTr="00DF389E">
        <w:trPr>
          <w:trHeight w:val="255"/>
        </w:trPr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65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к решению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сельского </w:t>
            </w:r>
          </w:p>
        </w:tc>
      </w:tr>
      <w:tr w:rsidR="00AB5C69" w:rsidRPr="00F90851" w:rsidTr="00DF389E">
        <w:trPr>
          <w:trHeight w:val="255"/>
        </w:trPr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65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5E342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поселения от </w:t>
            </w:r>
            <w:r w:rsidR="005E342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01.12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.2017. г. № </w:t>
            </w:r>
            <w:r w:rsidR="005E342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40</w:t>
            </w:r>
          </w:p>
        </w:tc>
      </w:tr>
      <w:tr w:rsidR="00AB5C69" w:rsidRPr="00F90851" w:rsidTr="00DF389E">
        <w:trPr>
          <w:trHeight w:val="255"/>
        </w:trPr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65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о внесении изменений в Решение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</w:tc>
      </w:tr>
      <w:tr w:rsidR="00AB5C69" w:rsidRPr="00F90851" w:rsidTr="00DF389E">
        <w:trPr>
          <w:trHeight w:val="255"/>
        </w:trPr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65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сельского поселения от 28.12.2016 года</w:t>
            </w:r>
          </w:p>
        </w:tc>
      </w:tr>
      <w:tr w:rsidR="00AB5C69" w:rsidRPr="00F90851" w:rsidTr="00DF389E">
        <w:trPr>
          <w:trHeight w:val="255"/>
        </w:trPr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65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№ 50 "О бюджете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</w:tc>
      </w:tr>
      <w:tr w:rsidR="00AB5C69" w:rsidRPr="00F90851" w:rsidTr="00DF389E">
        <w:trPr>
          <w:trHeight w:val="255"/>
        </w:trPr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655" w:type="pct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сельского поселения на 2017 год и плановый период 2018 и 2019 годов"</w:t>
            </w:r>
          </w:p>
        </w:tc>
      </w:tr>
      <w:tr w:rsidR="00AB5C69" w:rsidRPr="00F90851" w:rsidTr="00DF389E">
        <w:trPr>
          <w:trHeight w:val="255"/>
        </w:trPr>
        <w:tc>
          <w:tcPr>
            <w:tcW w:w="341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009" w:type="pct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B5C69" w:rsidRPr="00F90851" w:rsidTr="00DF389E">
        <w:trPr>
          <w:trHeight w:val="255"/>
        </w:trPr>
        <w:tc>
          <w:tcPr>
            <w:tcW w:w="5000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Распределение бюджетных ассигнований по разделам, подразделам, целевым статьям и видам</w:t>
            </w:r>
          </w:p>
        </w:tc>
      </w:tr>
      <w:tr w:rsidR="00AB5C69" w:rsidRPr="00F90851" w:rsidTr="00DF389E">
        <w:trPr>
          <w:trHeight w:val="255"/>
        </w:trPr>
        <w:tc>
          <w:tcPr>
            <w:tcW w:w="5000" w:type="pct"/>
            <w:gridSpan w:val="3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расходов классификации расходов бюджета на 2017 год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2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2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78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(тыс. руб.)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205" w:type="pct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Наименование показателя</w:t>
            </w:r>
          </w:p>
        </w:tc>
        <w:tc>
          <w:tcPr>
            <w:tcW w:w="363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РЗ</w:t>
            </w:r>
          </w:p>
        </w:tc>
        <w:tc>
          <w:tcPr>
            <w:tcW w:w="3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proofErr w:type="gramStart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</w:t>
            </w:r>
            <w:proofErr w:type="gramEnd"/>
          </w:p>
        </w:tc>
        <w:tc>
          <w:tcPr>
            <w:tcW w:w="68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ЦСР</w:t>
            </w:r>
          </w:p>
        </w:tc>
        <w:tc>
          <w:tcPr>
            <w:tcW w:w="47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ВР</w:t>
            </w:r>
          </w:p>
        </w:tc>
        <w:tc>
          <w:tcPr>
            <w:tcW w:w="788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B5C69" w:rsidRPr="00F90851" w:rsidRDefault="00AB5C69" w:rsidP="00AB5C69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Сумма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ОБЩЕГОСУДАРСТВЕННЫЕ ВОПРОСЫ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6D01" w:rsidP="004C6D01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1809,4</w:t>
            </w:r>
          </w:p>
        </w:tc>
      </w:tr>
      <w:tr w:rsidR="00AB5C69" w:rsidRPr="00F90851" w:rsidTr="00DF389E">
        <w:trPr>
          <w:trHeight w:val="67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66576E" w:rsidP="0066576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1697,4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Центральный аппарат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66576E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1087,5</w:t>
            </w:r>
          </w:p>
        </w:tc>
      </w:tr>
      <w:tr w:rsidR="00AB5C69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DF389E" w:rsidP="004C5B10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678,9</w:t>
            </w:r>
          </w:p>
        </w:tc>
      </w:tr>
      <w:tr w:rsidR="00AB5C69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DF389E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318,3</w:t>
            </w:r>
          </w:p>
        </w:tc>
      </w:tr>
      <w:tr w:rsidR="00AB5C69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320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65,61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и иных платежей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DF389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24,7</w:t>
            </w:r>
          </w:p>
        </w:tc>
      </w:tr>
      <w:tr w:rsidR="00AB5C69" w:rsidRPr="00F90851" w:rsidTr="00DF389E">
        <w:trPr>
          <w:trHeight w:val="67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Глава местной администрации исполнительн</w:t>
            </w:r>
            <w:r w:rsidR="006E0D10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о-распорядительного органа муни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</w:t>
            </w:r>
            <w:r w:rsidR="006E0D10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пального образования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AB5C69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AB5C69" w:rsidRPr="00F90851" w:rsidTr="00DF389E">
        <w:trPr>
          <w:trHeight w:val="112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AB5C69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AB5C69" w:rsidRPr="00F90851" w:rsidTr="00DF389E">
        <w:trPr>
          <w:trHeight w:val="67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AB5C69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фонды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Резервный фонд  АМСУ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средства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870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общегосударственные вопросы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6D01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37,0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выплаты по обязательствам государства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DF389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37,0</w:t>
            </w:r>
          </w:p>
        </w:tc>
      </w:tr>
      <w:tr w:rsidR="00AB5C69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DF389E" w:rsidP="00DF389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35,4</w:t>
            </w:r>
          </w:p>
        </w:tc>
      </w:tr>
      <w:tr w:rsidR="00E80953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953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 и иных платежей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</w:t>
            </w:r>
            <w:r w:rsidR="006C2184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953" w:rsidRDefault="00DF389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1,6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ОБОРОНА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Мобилизационная и вневойсковая подготовка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DF389E">
        <w:trPr>
          <w:trHeight w:val="67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переданных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AB5C69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6D01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50,0</w:t>
            </w:r>
          </w:p>
        </w:tc>
      </w:tr>
      <w:tr w:rsidR="00AB5C69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6D01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</w:t>
            </w:r>
          </w:p>
        </w:tc>
      </w:tr>
      <w:tr w:rsidR="00AB5C69" w:rsidRPr="00F90851" w:rsidTr="00DF389E">
        <w:trPr>
          <w:trHeight w:val="67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6D01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</w:t>
            </w:r>
          </w:p>
        </w:tc>
      </w:tr>
      <w:tr w:rsidR="00AB5C69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6D01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ЭКОНОМИКА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Default="0066576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3208,</w:t>
            </w:r>
            <w:r w:rsidR="005E342C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7</w:t>
            </w:r>
          </w:p>
          <w:p w:rsidR="0066576E" w:rsidRPr="00F90851" w:rsidRDefault="0066576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Дорожное хозяйство (дорожные фонды)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Default="0066576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3178,7</w:t>
            </w:r>
          </w:p>
          <w:p w:rsidR="0066576E" w:rsidRPr="00F90851" w:rsidRDefault="0066576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AB5C69" w:rsidRPr="00F90851" w:rsidTr="00DF389E">
        <w:trPr>
          <w:trHeight w:val="67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субсидия на реализацию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меропритятий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государственной программы Республики Карелия "Развитие транспортной системы" 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AB5C69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E80953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80953" w:rsidRPr="00F90851" w:rsidRDefault="00E80953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мероприятий государственной программы  Республики Карелия «Развитие транспортной системы»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0,4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F90851" w:rsidRDefault="00E80953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80953" w:rsidRPr="0030637E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E80953" w:rsidRPr="00F90851" w:rsidRDefault="00DF389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182,5</w:t>
            </w:r>
          </w:p>
        </w:tc>
      </w:tr>
      <w:tr w:rsidR="0030637E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Default="0030637E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Default="00DF389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182,5</w:t>
            </w:r>
          </w:p>
        </w:tc>
      </w:tr>
      <w:tr w:rsidR="00AB5C69" w:rsidRPr="00F90851" w:rsidTr="00DF389E">
        <w:trPr>
          <w:trHeight w:val="67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субсидия на поддержку местных инициатив граждан проживающих в городских округах, в городских и сельских поселениях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AB5C69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AB5C69" w:rsidRPr="00F90851" w:rsidTr="00DF389E">
        <w:trPr>
          <w:trHeight w:val="67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расходов по мероприятиям на поддержку местных инициатив граждан, проживающих в 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городских и сельских поселениях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5B10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304,80</w:t>
            </w:r>
          </w:p>
        </w:tc>
      </w:tr>
      <w:tr w:rsidR="00AB5C69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4C5B10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304,80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Содержание дорог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DF389E" w:rsidP="004C6D01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942,</w:t>
            </w:r>
            <w:r w:rsidR="004C6D0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</w:p>
        </w:tc>
      </w:tr>
      <w:tr w:rsidR="00AB5C69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DF389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942,3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национальной экономики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DF389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</w:t>
            </w:r>
            <w:r w:rsidR="00AB5C69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5C2D96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по землеустройству и землепользованию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DF389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</w:t>
            </w:r>
            <w:r w:rsidR="00AB5C69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AB5C69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DF389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</w:t>
            </w:r>
            <w:r w:rsidR="00AB5C69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ЖИЛИЩНО-КОММУНАЛЬНОЕ ХОЗЯЙСТВО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66576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173,2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Коммунальное хозяйство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66576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3,2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коммун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.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оз-ва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66576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3,2</w:t>
            </w:r>
          </w:p>
        </w:tc>
      </w:tr>
      <w:tr w:rsidR="00AB5C69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66576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3,2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Благоустройство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66576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170,0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Уличное освещение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66576E" w:rsidP="005C2D96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120,0</w:t>
            </w:r>
          </w:p>
        </w:tc>
      </w:tr>
      <w:tr w:rsidR="00AB5C69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66576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120,0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по благоустройству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66576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</w:t>
            </w:r>
            <w:r w:rsidR="00E4662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</w:t>
            </w:r>
          </w:p>
        </w:tc>
      </w:tr>
      <w:tr w:rsidR="00AB5C69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66576E" w:rsidP="0066576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</w:t>
            </w:r>
            <w:r w:rsidR="00E4662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КУЛЬТУРА, КИНЕМАТОГРАФИЯ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66576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1408,8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30637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1301,00</w:t>
            </w:r>
          </w:p>
        </w:tc>
      </w:tr>
      <w:tr w:rsidR="00AB5C69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66576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772,8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Субсидии бюджетным учреждениям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66576E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772,8</w:t>
            </w:r>
          </w:p>
        </w:tc>
      </w:tr>
      <w:tr w:rsidR="00AB5C69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AB5C69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AB5C69" w:rsidRPr="00F90851" w:rsidRDefault="00AB5C69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F543E6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543E6" w:rsidRPr="00F90851" w:rsidRDefault="00F543E6" w:rsidP="00F543E6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Субсидии </w:t>
            </w: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  <w:p w:rsidR="00F543E6" w:rsidRPr="00F90851" w:rsidRDefault="00F543E6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AB5C69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543E6" w:rsidRPr="00F90851" w:rsidRDefault="00540042" w:rsidP="00F543E6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L5580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543E6" w:rsidRPr="00F90851" w:rsidRDefault="00540042" w:rsidP="00AB5C69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521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543E6" w:rsidRPr="00F90851" w:rsidRDefault="00F543E6" w:rsidP="009C2D93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="00277180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</w:t>
            </w:r>
            <w:r w:rsidR="009C2D93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L5580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30637E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="0030637E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культуры, кинематографии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в сфере культуры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30637E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СОЦИАЛЬНАЯ ПОЛИТИКА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30637E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Пенсионное обеспечение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30637E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доплата к пенсии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30637E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Публичные нормативные социальные выплаты гражданам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30637E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ФИЗИЧЕСКАЯ КУЛЬТУРА И СПОРТ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30637E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физической культуры и спорта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30637E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физической культуры и спорта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30637E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30637E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И МУНИЦИПАЛЬНОГО ДОЛГА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234AEF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30637E" w:rsidRPr="00F90851" w:rsidTr="00DF389E">
        <w:trPr>
          <w:trHeight w:val="450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30637E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расходы по долговым обязательствам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30637E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205" w:type="pct"/>
            <w:gridSpan w:val="20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муниципального долга</w:t>
            </w:r>
          </w:p>
        </w:tc>
        <w:tc>
          <w:tcPr>
            <w:tcW w:w="363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685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730</w:t>
            </w:r>
          </w:p>
        </w:tc>
        <w:tc>
          <w:tcPr>
            <w:tcW w:w="788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277180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30637E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527" w:type="pct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39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2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579" w:type="pct"/>
            <w:gridSpan w:val="5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63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7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4976E6" w:rsidP="0066576E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6800,1</w:t>
            </w:r>
          </w:p>
        </w:tc>
      </w:tr>
      <w:tr w:rsidR="0030637E" w:rsidRPr="00F90851" w:rsidTr="00DF389E">
        <w:trPr>
          <w:trHeight w:val="255"/>
        </w:trPr>
        <w:tc>
          <w:tcPr>
            <w:tcW w:w="1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27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39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2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579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6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68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7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8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7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7"/>
            <w:vMerge w:val="restart"/>
            <w:tcBorders>
              <w:top w:val="nil"/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Приложение № 5</w:t>
            </w:r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к решению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сельского</w:t>
            </w:r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поселения от </w:t>
            </w:r>
            <w:r w:rsidR="005E342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01.12.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2017 г. № </w:t>
            </w:r>
            <w:r w:rsidR="005E342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40</w:t>
            </w:r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о внесении изменений в Решение Совета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сельского поселения от 28.12.2016 г. № 50 "О бюджете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</w:p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сельского поселения на 2017 год </w:t>
            </w:r>
          </w:p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 плановый период 2018 и 2019 годов"</w:t>
            </w: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7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7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7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7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7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7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7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7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7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7"/>
            <w:vMerge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7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8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123" w:type="pct"/>
            <w:gridSpan w:val="7"/>
            <w:vMerge/>
            <w:tcBorders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237" w:type="pct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471" w:type="pct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4900" w:type="pct"/>
            <w:gridSpan w:val="3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Ведомственная структура расходов бюджета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Мегрегского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 xml:space="preserve"> сельского поселения </w:t>
            </w:r>
          </w:p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 2017 год</w:t>
            </w: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81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4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7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814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46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355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352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47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(тыс. руб.)</w:t>
            </w: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1881" w:type="pct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Наименование показателя</w:t>
            </w:r>
          </w:p>
        </w:tc>
        <w:tc>
          <w:tcPr>
            <w:tcW w:w="3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ППП</w:t>
            </w:r>
          </w:p>
        </w:tc>
        <w:tc>
          <w:tcPr>
            <w:tcW w:w="355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РЗ</w:t>
            </w:r>
          </w:p>
        </w:tc>
        <w:tc>
          <w:tcPr>
            <w:tcW w:w="352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proofErr w:type="gramStart"/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ПР</w:t>
            </w:r>
            <w:proofErr w:type="gramEnd"/>
          </w:p>
        </w:tc>
        <w:tc>
          <w:tcPr>
            <w:tcW w:w="714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ЦСР</w:t>
            </w:r>
          </w:p>
        </w:tc>
        <w:tc>
          <w:tcPr>
            <w:tcW w:w="47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ВР</w:t>
            </w:r>
          </w:p>
        </w:tc>
        <w:tc>
          <w:tcPr>
            <w:tcW w:w="6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30637E" w:rsidRPr="00F90851" w:rsidRDefault="0030637E" w:rsidP="0030637E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Сумма</w:t>
            </w: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Мегрегское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поселение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4C6D01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6800,1</w:t>
            </w: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ОБЩЕГОСУДАРСТВЕННЫЕ ВОПРОСЫ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5E342C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1809,4</w:t>
            </w:r>
          </w:p>
        </w:tc>
      </w:tr>
      <w:tr w:rsidR="0030637E" w:rsidRPr="00F90851" w:rsidTr="00DF389E">
        <w:trPr>
          <w:gridBefore w:val="1"/>
          <w:wBefore w:w="99" w:type="pct"/>
          <w:trHeight w:val="67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5E342C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1697,4</w:t>
            </w: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Центральный аппарат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5E342C" w:rsidP="00DB732A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1087,5</w:t>
            </w:r>
          </w:p>
        </w:tc>
      </w:tr>
      <w:tr w:rsidR="0030637E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5E342C" w:rsidP="004C5B10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678,9</w:t>
            </w:r>
          </w:p>
        </w:tc>
      </w:tr>
      <w:tr w:rsidR="0030637E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5E342C" w:rsidP="00E4662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318,3</w:t>
            </w:r>
          </w:p>
        </w:tc>
      </w:tr>
      <w:tr w:rsidR="0030637E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320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65,61</w:t>
            </w: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и иных платежей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0020004000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5E342C" w:rsidP="004C5B10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24,70</w:t>
            </w:r>
          </w:p>
        </w:tc>
      </w:tr>
      <w:tr w:rsidR="0030637E" w:rsidRPr="00F90851" w:rsidTr="00DF389E">
        <w:trPr>
          <w:gridBefore w:val="1"/>
          <w:wBefore w:w="99" w:type="pct"/>
          <w:trHeight w:val="67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Глава местной администрации исполнительно-распорядительного органа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муниицпального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образования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30637E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0020008000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609,90</w:t>
            </w:r>
          </w:p>
        </w:tc>
      </w:tr>
      <w:tr w:rsidR="0030637E" w:rsidRPr="00F90851" w:rsidTr="00DF389E">
        <w:trPr>
          <w:gridBefore w:val="1"/>
          <w:wBefore w:w="99" w:type="pct"/>
          <w:trHeight w:val="112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30637E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3000042140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2,00</w:t>
            </w:r>
          </w:p>
        </w:tc>
      </w:tr>
      <w:tr w:rsidR="0030637E" w:rsidRPr="00F90851" w:rsidTr="00DF389E">
        <w:trPr>
          <w:gridBefore w:val="1"/>
          <w:wBefore w:w="99" w:type="pct"/>
          <w:trHeight w:val="67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30637E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63,00</w:t>
            </w: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фонды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Резервный фонд  АМСУ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Резервные средства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870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10,00</w:t>
            </w: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общегосударственные вопросы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5E342C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37,00</w:t>
            </w: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выплаты по обязательствам государства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5E342C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37,00</w:t>
            </w:r>
          </w:p>
        </w:tc>
      </w:tr>
      <w:tr w:rsidR="0030637E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5E342C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35,40</w:t>
            </w:r>
          </w:p>
        </w:tc>
      </w:tr>
      <w:tr w:rsidR="006C2184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Уплата налогов, сборов  и иных платежей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0920003050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850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Default="005E342C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1,6</w:t>
            </w: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ОБОРОНА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Мобилизационная и вневойсковая подготовка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30637E" w:rsidRPr="00F90851" w:rsidTr="00DF389E">
        <w:trPr>
          <w:gridBefore w:val="1"/>
          <w:wBefore w:w="99" w:type="pct"/>
          <w:trHeight w:val="67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 осуществление переданных полномочий РФ по первичному воинскому учету на территориях, где отсутствуют военные комиссариаты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30637E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3000051180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75,00</w:t>
            </w:r>
          </w:p>
        </w:tc>
      </w:tr>
      <w:tr w:rsidR="0030637E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БЕЗОПАСНОСТЬ И ПРАВООХРАНИТЕЛЬНАЯ ДЕЯТЕЛЬНОСТЬ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30637E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30637E" w:rsidRPr="00F90851" w:rsidTr="00DF389E">
        <w:trPr>
          <w:gridBefore w:val="1"/>
          <w:wBefore w:w="99" w:type="pct"/>
          <w:trHeight w:val="67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30637E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2180001000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50,00</w:t>
            </w: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НАЦИОНАЛЬНАЯ ЭКОНОМИКА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5E342C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3208,70</w:t>
            </w:r>
          </w:p>
        </w:tc>
      </w:tr>
      <w:tr w:rsidR="0030637E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Дорожное хозяйство (дорожные фонды)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5E342C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3178,4</w:t>
            </w:r>
          </w:p>
        </w:tc>
      </w:tr>
      <w:tr w:rsidR="0030637E" w:rsidRPr="00F90851" w:rsidTr="00DF389E">
        <w:trPr>
          <w:gridBefore w:val="1"/>
          <w:wBefore w:w="99" w:type="pct"/>
          <w:trHeight w:val="67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субсидия на реализацию </w:t>
            </w: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меропритятий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государственной программы Республики Карелия "Развитие транспортной системы" 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30637E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1110143180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30637E" w:rsidRPr="00F90851" w:rsidRDefault="0030637E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749,00</w:t>
            </w:r>
          </w:p>
        </w:tc>
      </w:tr>
      <w:tr w:rsidR="006C2184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мероприятий  государственной программы  Республики Карелия  «Развитие транспортной инфраструктуры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6C2184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30637E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5E342C" w:rsidP="0030637E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182,50</w:t>
            </w:r>
          </w:p>
        </w:tc>
      </w:tr>
      <w:tr w:rsidR="006C2184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6C2184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11101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S</w:t>
            </w: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5E34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182,50</w:t>
            </w:r>
          </w:p>
        </w:tc>
      </w:tr>
      <w:tr w:rsidR="006C2184" w:rsidRPr="00F90851" w:rsidTr="00DF389E">
        <w:trPr>
          <w:gridBefore w:val="1"/>
          <w:wBefore w:w="99" w:type="pct"/>
          <w:trHeight w:val="67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субсидия на поддержку местных инициатив граждан проживающих в городских округах, в городских и сельских поселениях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6C2184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1540143140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1 000,00</w:t>
            </w:r>
          </w:p>
        </w:tc>
      </w:tr>
      <w:tr w:rsidR="006C2184" w:rsidRPr="00F90851" w:rsidTr="00DF389E">
        <w:trPr>
          <w:gridBefore w:val="1"/>
          <w:wBefore w:w="99" w:type="pct"/>
          <w:trHeight w:val="67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Софинансирование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расходов по мероприятиям на поддержку местных инициатив граждан, проживающих в городских и сельских поселениях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4C5B10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304,80</w:t>
            </w:r>
          </w:p>
        </w:tc>
      </w:tr>
      <w:tr w:rsidR="006C2184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15401S3140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4C5B10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304,80</w:t>
            </w:r>
          </w:p>
        </w:tc>
      </w:tr>
      <w:tr w:rsidR="006C2184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Содержание дорог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5E34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942,50</w:t>
            </w:r>
          </w:p>
        </w:tc>
      </w:tr>
      <w:tr w:rsidR="006C2184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09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6000002000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5E34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942,50</w:t>
            </w:r>
          </w:p>
        </w:tc>
      </w:tr>
      <w:tr w:rsidR="006C2184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национальной экономики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5E34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6C2184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proofErr w:type="spell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Мепроприятия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по землеустройству и землепользованию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5E34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6C2184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Иные закупки товаров, работ и услуг для обеспечения государственных 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3400003000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5E34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6C2184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ЖИЛИЩНО-КОММУНАЛЬНОЕ ХОЗЯЙСТВО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5E34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173,20</w:t>
            </w:r>
          </w:p>
        </w:tc>
      </w:tr>
      <w:tr w:rsidR="006C2184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Коммунальное хозяйство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5E34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3,20</w:t>
            </w:r>
          </w:p>
        </w:tc>
      </w:tr>
      <w:tr w:rsidR="006C2184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мероприятия в области коммун</w:t>
            </w:r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.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  <w:proofErr w:type="spellStart"/>
            <w:proofErr w:type="gramStart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х</w:t>
            </w:r>
            <w:proofErr w:type="gram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оз-ва</w:t>
            </w:r>
            <w:proofErr w:type="spellEnd"/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 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5E34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3,20</w:t>
            </w:r>
          </w:p>
        </w:tc>
      </w:tr>
      <w:tr w:rsidR="006C2184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02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3510005000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5E34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3,20</w:t>
            </w:r>
          </w:p>
        </w:tc>
      </w:tr>
      <w:tr w:rsidR="006C2184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Благоустройство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5E342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</w:t>
            </w:r>
            <w:r w:rsidR="005E342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0,00</w:t>
            </w:r>
          </w:p>
        </w:tc>
      </w:tr>
      <w:tr w:rsidR="006C2184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Уличное освещение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E466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117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6C2184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5E34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120,00</w:t>
            </w:r>
          </w:p>
        </w:tc>
      </w:tr>
      <w:tr w:rsidR="006C2184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по благоустройству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5E34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6C2184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03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6000005000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5E34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50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6C2184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КУЛЬТУРА, КИНЕМАТОГРАФИЯ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5E342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1408,8</w:t>
            </w:r>
          </w:p>
        </w:tc>
      </w:tr>
      <w:tr w:rsidR="006C2184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Культура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1301,00</w:t>
            </w:r>
          </w:p>
        </w:tc>
      </w:tr>
      <w:tr w:rsidR="006C2184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3676E0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772,80</w:t>
            </w:r>
          </w:p>
        </w:tc>
      </w:tr>
      <w:tr w:rsidR="006C2184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Субсидии бюджетным учреждениям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4400099000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610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3676E0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772,80</w:t>
            </w:r>
          </w:p>
        </w:tc>
      </w:tr>
      <w:tr w:rsidR="006C2184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Межбюджетные трансферты бюджетам муниципальных районов из бюджетов поселений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6C2184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межбюджетные трансферты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5210006000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540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36,00</w:t>
            </w:r>
          </w:p>
        </w:tc>
      </w:tr>
      <w:tr w:rsidR="006C2184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культуры, кинематографии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CF664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6C2184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мероприятия в сфере культуры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6C2184" w:rsidP="006C2184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C2184" w:rsidRPr="00F90851" w:rsidRDefault="00CF664C" w:rsidP="006C2184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="006C2184"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CF664C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04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7950000000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,00</w:t>
            </w:r>
          </w:p>
        </w:tc>
      </w:tr>
      <w:tr w:rsidR="00CF664C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jc w:val="both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Субсидия </w:t>
            </w:r>
            <w:r w:rsidRPr="00F90851">
              <w:rPr>
                <w:rFonts w:ascii="Times New Roman" w:hAnsi="Times New Roman" w:cs="Times New Roman"/>
                <w:sz w:val="22"/>
                <w:szCs w:val="22"/>
              </w:rPr>
              <w:t>на реализацию мероприятий по обеспечению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07005L5580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521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277180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525,00</w:t>
            </w:r>
          </w:p>
        </w:tc>
      </w:tr>
      <w:tr w:rsidR="00CF664C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08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val="en-US"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07005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en-US" w:bidi="ar-SA"/>
              </w:rPr>
              <w:t>L5580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30637E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521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277180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</w:t>
            </w:r>
            <w:r w:rsidR="00CF664C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СОЦИАЛЬНАЯ ПОЛИТИКА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CF664C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Пенсионное обеспечение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CF664C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доплата к пенсии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CF664C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Публичные нормативные социальные выплаты гражданам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10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4910001000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310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20,00</w:t>
            </w:r>
          </w:p>
        </w:tc>
      </w:tr>
      <w:tr w:rsidR="00CF664C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ФИЗИЧЕСКАЯ КУЛЬТУРА И СПОРТ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Другие вопросы в области физической культуры и спорта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 xml:space="preserve">Мероприятия в области физической </w:t>
            </w: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культуры и спорта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lastRenderedPageBreak/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11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05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5120097000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240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25,00</w:t>
            </w:r>
          </w:p>
        </w:tc>
      </w:tr>
      <w:tr w:rsidR="00CF664C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И МУНИЦИПАЛЬНОГО ДОЛГА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DB732A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CF664C" w:rsidRPr="00F90851" w:rsidTr="00DF389E">
        <w:trPr>
          <w:gridBefore w:val="1"/>
          <w:wBefore w:w="99" w:type="pct"/>
          <w:trHeight w:val="450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0000000000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DB732A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CF664C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прочие расходы по долговым обязательствам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000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DB732A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CF664C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881" w:type="pct"/>
            <w:gridSpan w:val="17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Обслуживание муниципального долга</w:t>
            </w:r>
          </w:p>
        </w:tc>
        <w:tc>
          <w:tcPr>
            <w:tcW w:w="346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FFFF"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016</w:t>
            </w:r>
          </w:p>
        </w:tc>
        <w:tc>
          <w:tcPr>
            <w:tcW w:w="355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13</w:t>
            </w:r>
          </w:p>
        </w:tc>
        <w:tc>
          <w:tcPr>
            <w:tcW w:w="352" w:type="pct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01</w:t>
            </w:r>
          </w:p>
        </w:tc>
        <w:tc>
          <w:tcPr>
            <w:tcW w:w="714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0650003000</w:t>
            </w:r>
          </w:p>
        </w:tc>
        <w:tc>
          <w:tcPr>
            <w:tcW w:w="478" w:type="pct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730</w:t>
            </w:r>
          </w:p>
        </w:tc>
        <w:tc>
          <w:tcPr>
            <w:tcW w:w="64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DB732A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30,00</w:t>
            </w:r>
          </w:p>
        </w:tc>
      </w:tr>
      <w:tr w:rsidR="00CF664C" w:rsidRPr="00F90851" w:rsidTr="00DF389E">
        <w:trPr>
          <w:gridBefore w:val="1"/>
          <w:wBefore w:w="99" w:type="pct"/>
          <w:trHeight w:val="255"/>
        </w:trPr>
        <w:tc>
          <w:tcPr>
            <w:tcW w:w="1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</w:p>
        </w:tc>
        <w:tc>
          <w:tcPr>
            <w:tcW w:w="206" w:type="pct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20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113" w:type="pct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814" w:type="pct"/>
            <w:gridSpan w:val="7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46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5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352" w:type="pct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71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F664C" w:rsidRPr="00F90851" w:rsidRDefault="00CF664C" w:rsidP="00CF664C">
            <w:pPr>
              <w:widowControl/>
              <w:rPr>
                <w:rFonts w:ascii="Times New Roman" w:eastAsia="Times New Roman" w:hAnsi="Times New Roman" w:cs="Times New Roman"/>
                <w:color w:val="auto"/>
                <w:lang w:bidi="ar-SA"/>
              </w:rPr>
            </w:pPr>
            <w:r w:rsidRPr="00F90851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bidi="ar-SA"/>
              </w:rPr>
              <w:t> </w:t>
            </w: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CF664C" w:rsidRPr="00F90851" w:rsidRDefault="003676E0" w:rsidP="00CF664C">
            <w:pPr>
              <w:widowControl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bidi="ar-SA"/>
              </w:rPr>
              <w:t>6800,10</w:t>
            </w:r>
          </w:p>
        </w:tc>
      </w:tr>
    </w:tbl>
    <w:p w:rsidR="00630AB7" w:rsidRPr="00F90851" w:rsidRDefault="00630AB7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F90851" w:rsidRDefault="00C67A93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F90851" w:rsidRDefault="00C67A93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F90851" w:rsidRDefault="00C67A93" w:rsidP="00630AB7">
      <w:pPr>
        <w:tabs>
          <w:tab w:val="left" w:pos="0"/>
          <w:tab w:val="left" w:pos="7371"/>
        </w:tabs>
        <w:rPr>
          <w:rFonts w:ascii="Times New Roman" w:hAnsi="Times New Roman" w:cs="Times New Roman"/>
          <w:sz w:val="22"/>
          <w:szCs w:val="22"/>
        </w:rPr>
      </w:pPr>
    </w:p>
    <w:p w:rsidR="00C67A93" w:rsidRPr="00594C4A" w:rsidRDefault="00C67A93" w:rsidP="00C67A93">
      <w:pPr>
        <w:tabs>
          <w:tab w:val="left" w:pos="0"/>
          <w:tab w:val="left" w:pos="7371"/>
        </w:tabs>
        <w:jc w:val="center"/>
        <w:rPr>
          <w:rFonts w:ascii="Times New Roman" w:hAnsi="Times New Roman" w:cs="Times New Roman"/>
          <w:sz w:val="22"/>
          <w:szCs w:val="22"/>
          <w:u w:val="single"/>
        </w:rPr>
      </w:pPr>
      <w:r w:rsidRPr="00594C4A">
        <w:rPr>
          <w:rFonts w:ascii="Times New Roman" w:hAnsi="Times New Roman" w:cs="Times New Roman"/>
          <w:sz w:val="22"/>
          <w:szCs w:val="22"/>
          <w:u w:val="single"/>
        </w:rPr>
        <w:t>Пояснительная записка</w:t>
      </w:r>
    </w:p>
    <w:p w:rsidR="00C67A93" w:rsidRPr="003676E0" w:rsidRDefault="00CF664C" w:rsidP="003676E0">
      <w:pPr>
        <w:pStyle w:val="a8"/>
        <w:numPr>
          <w:ilvl w:val="0"/>
          <w:numId w:val="2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  <w:u w:val="single"/>
        </w:rPr>
      </w:pPr>
      <w:r w:rsidRPr="003676E0">
        <w:rPr>
          <w:rFonts w:ascii="Times New Roman" w:hAnsi="Times New Roman" w:cs="Times New Roman"/>
          <w:sz w:val="22"/>
          <w:szCs w:val="22"/>
          <w:u w:val="single"/>
        </w:rPr>
        <w:t>Перекидка лимитов:</w:t>
      </w:r>
    </w:p>
    <w:p w:rsidR="003676E0" w:rsidRDefault="003676E0" w:rsidP="00540042">
      <w:p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tbl>
      <w:tblPr>
        <w:tblW w:w="7580" w:type="dxa"/>
        <w:tblInd w:w="91" w:type="dxa"/>
        <w:tblLook w:val="04A0"/>
      </w:tblPr>
      <w:tblGrid>
        <w:gridCol w:w="1560"/>
        <w:gridCol w:w="980"/>
        <w:gridCol w:w="980"/>
        <w:gridCol w:w="1124"/>
        <w:gridCol w:w="960"/>
        <w:gridCol w:w="960"/>
        <w:gridCol w:w="1180"/>
      </w:tblGrid>
      <w:tr w:rsidR="003676E0" w:rsidRPr="003676E0" w:rsidTr="003676E0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03063010170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0104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2260004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Calibri" w:eastAsia="Times New Roman" w:hAnsi="Calibri" w:cs="Calibri"/>
                <w:color w:val="FF0000"/>
                <w:lang w:bidi="ar-SA"/>
              </w:rPr>
            </w:pPr>
            <w:r w:rsidRPr="003676E0">
              <w:rPr>
                <w:rFonts w:ascii="Calibri" w:eastAsia="Times New Roman" w:hAnsi="Calibri" w:cs="Calibri"/>
                <w:color w:val="FF0000"/>
                <w:sz w:val="22"/>
                <w:szCs w:val="22"/>
                <w:lang w:bidi="ar-SA"/>
              </w:rPr>
              <w:t>-72630,18</w:t>
            </w:r>
          </w:p>
        </w:tc>
      </w:tr>
      <w:tr w:rsidR="003676E0" w:rsidRPr="003676E0" w:rsidTr="003676E0">
        <w:trPr>
          <w:trHeight w:val="30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03063010170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3400003000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2260004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Calibri" w:eastAsia="Times New Roman" w:hAnsi="Calibri" w:cs="Calibri"/>
                <w:lang w:bidi="ar-SA"/>
              </w:rPr>
            </w:pPr>
            <w:r w:rsidRPr="003676E0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-62000,00</w:t>
            </w:r>
          </w:p>
        </w:tc>
      </w:tr>
      <w:tr w:rsidR="003676E0" w:rsidRPr="003676E0" w:rsidTr="003676E0">
        <w:trPr>
          <w:trHeight w:val="30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03063010170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15401S3140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9197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Calibri" w:eastAsia="Times New Roman" w:hAnsi="Calibri" w:cs="Calibri"/>
                <w:color w:val="FF0000"/>
                <w:lang w:bidi="ar-SA"/>
              </w:rPr>
            </w:pPr>
            <w:r w:rsidRPr="003676E0">
              <w:rPr>
                <w:rFonts w:ascii="Calibri" w:eastAsia="Times New Roman" w:hAnsi="Calibri" w:cs="Calibri"/>
                <w:color w:val="FF0000"/>
                <w:sz w:val="22"/>
                <w:szCs w:val="22"/>
                <w:lang w:bidi="ar-SA"/>
              </w:rPr>
              <w:t>-29800,00</w:t>
            </w:r>
          </w:p>
        </w:tc>
      </w:tr>
      <w:tr w:rsidR="003676E0" w:rsidRPr="003676E0" w:rsidTr="003676E0">
        <w:trPr>
          <w:trHeight w:val="30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03063010170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11101S3180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9197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Calibri" w:eastAsia="Times New Roman" w:hAnsi="Calibri" w:cs="Calibri"/>
                <w:lang w:bidi="ar-SA"/>
              </w:rPr>
            </w:pPr>
            <w:r w:rsidRPr="003676E0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99348,30</w:t>
            </w:r>
          </w:p>
        </w:tc>
      </w:tr>
      <w:tr w:rsidR="003676E0" w:rsidRPr="003676E0" w:rsidTr="003676E0">
        <w:trPr>
          <w:trHeight w:val="30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03063010170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6000002000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9197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Calibri" w:eastAsia="Times New Roman" w:hAnsi="Calibri" w:cs="Calibri"/>
                <w:color w:val="FF0000"/>
                <w:lang w:bidi="ar-SA"/>
              </w:rPr>
            </w:pPr>
            <w:r w:rsidRPr="003676E0">
              <w:rPr>
                <w:rFonts w:ascii="Calibri" w:eastAsia="Times New Roman" w:hAnsi="Calibri" w:cs="Calibri"/>
                <w:color w:val="FF0000"/>
                <w:sz w:val="22"/>
                <w:szCs w:val="22"/>
                <w:lang w:bidi="ar-SA"/>
              </w:rPr>
              <w:t>45081,88</w:t>
            </w:r>
          </w:p>
        </w:tc>
      </w:tr>
      <w:tr w:rsidR="003676E0" w:rsidRPr="003676E0" w:rsidTr="003676E0">
        <w:trPr>
          <w:trHeight w:val="30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03063010170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6000001000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2230002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Calibri" w:eastAsia="Times New Roman" w:hAnsi="Calibri" w:cs="Calibri"/>
                <w:lang w:bidi="ar-SA"/>
              </w:rPr>
            </w:pPr>
            <w:r w:rsidRPr="003676E0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20000,00</w:t>
            </w:r>
          </w:p>
        </w:tc>
      </w:tr>
      <w:tr w:rsidR="003676E0" w:rsidRPr="003676E0" w:rsidTr="003676E0">
        <w:trPr>
          <w:trHeight w:val="30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Calibri" w:eastAsia="Times New Roman" w:hAnsi="Calibri" w:cs="Calibri"/>
                <w:lang w:bidi="ar-SA"/>
              </w:rPr>
            </w:pPr>
            <w:r w:rsidRPr="003676E0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 </w:t>
            </w:r>
          </w:p>
        </w:tc>
      </w:tr>
      <w:tr w:rsidR="003676E0" w:rsidRPr="003676E0" w:rsidTr="003676E0">
        <w:trPr>
          <w:trHeight w:val="30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03063010170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0409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15401S3140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2250001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Calibri" w:eastAsia="Times New Roman" w:hAnsi="Calibri" w:cs="Calibri"/>
                <w:color w:val="00B0F0"/>
                <w:lang w:bidi="ar-SA"/>
              </w:rPr>
            </w:pPr>
            <w:r w:rsidRPr="003676E0">
              <w:rPr>
                <w:rFonts w:ascii="Calibri" w:eastAsia="Times New Roman" w:hAnsi="Calibri" w:cs="Calibri"/>
                <w:color w:val="00B0F0"/>
                <w:sz w:val="22"/>
                <w:szCs w:val="22"/>
                <w:lang w:bidi="ar-SA"/>
              </w:rPr>
              <w:t>29774,78</w:t>
            </w:r>
          </w:p>
        </w:tc>
      </w:tr>
      <w:tr w:rsidR="003676E0" w:rsidRPr="003676E0" w:rsidTr="003676E0">
        <w:trPr>
          <w:trHeight w:val="30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03063010170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2110000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Calibri" w:eastAsia="Times New Roman" w:hAnsi="Calibri" w:cs="Calibri"/>
                <w:color w:val="00B0F0"/>
                <w:lang w:bidi="ar-SA"/>
              </w:rPr>
            </w:pPr>
            <w:r w:rsidRPr="003676E0">
              <w:rPr>
                <w:rFonts w:ascii="Calibri" w:eastAsia="Times New Roman" w:hAnsi="Calibri" w:cs="Calibri"/>
                <w:color w:val="00B0F0"/>
                <w:sz w:val="22"/>
                <w:szCs w:val="22"/>
                <w:lang w:bidi="ar-SA"/>
              </w:rPr>
              <w:t>-5774,78</w:t>
            </w:r>
          </w:p>
        </w:tc>
      </w:tr>
      <w:tr w:rsidR="003676E0" w:rsidRPr="003676E0" w:rsidTr="003676E0">
        <w:trPr>
          <w:trHeight w:val="30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03063010170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0920003050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2260004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Calibri" w:eastAsia="Times New Roman" w:hAnsi="Calibri" w:cs="Calibri"/>
                <w:color w:val="00B0F0"/>
                <w:lang w:bidi="ar-SA"/>
              </w:rPr>
            </w:pPr>
            <w:r w:rsidRPr="003676E0">
              <w:rPr>
                <w:rFonts w:ascii="Calibri" w:eastAsia="Times New Roman" w:hAnsi="Calibri" w:cs="Calibri"/>
                <w:color w:val="00B0F0"/>
                <w:sz w:val="22"/>
                <w:szCs w:val="22"/>
                <w:lang w:bidi="ar-SA"/>
              </w:rPr>
              <w:t>-24000,00</w:t>
            </w:r>
          </w:p>
        </w:tc>
      </w:tr>
      <w:tr w:rsidR="003676E0" w:rsidRPr="003676E0" w:rsidTr="003676E0">
        <w:trPr>
          <w:trHeight w:val="30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Calibri" w:eastAsia="Times New Roman" w:hAnsi="Calibri" w:cs="Calibri"/>
                <w:color w:val="00B0F0"/>
                <w:lang w:bidi="ar-SA"/>
              </w:rPr>
            </w:pPr>
            <w:r w:rsidRPr="003676E0">
              <w:rPr>
                <w:rFonts w:ascii="Calibri" w:eastAsia="Times New Roman" w:hAnsi="Calibri" w:cs="Calibri"/>
                <w:color w:val="00B0F0"/>
                <w:sz w:val="22"/>
                <w:szCs w:val="22"/>
                <w:lang w:bidi="ar-SA"/>
              </w:rPr>
              <w:t> </w:t>
            </w:r>
          </w:p>
        </w:tc>
      </w:tr>
      <w:tr w:rsidR="003676E0" w:rsidRPr="003676E0" w:rsidTr="003676E0">
        <w:trPr>
          <w:trHeight w:val="30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03063010170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0502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3510005000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2260004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Calibri" w:eastAsia="Times New Roman" w:hAnsi="Calibri" w:cs="Calibri"/>
                <w:color w:val="FF0000"/>
                <w:lang w:bidi="ar-SA"/>
              </w:rPr>
            </w:pPr>
            <w:r w:rsidRPr="003676E0">
              <w:rPr>
                <w:rFonts w:ascii="Calibri" w:eastAsia="Times New Roman" w:hAnsi="Calibri" w:cs="Calibri"/>
                <w:color w:val="FF0000"/>
                <w:sz w:val="22"/>
                <w:szCs w:val="22"/>
                <w:lang w:bidi="ar-SA"/>
              </w:rPr>
              <w:t>-6851,85</w:t>
            </w:r>
          </w:p>
        </w:tc>
      </w:tr>
      <w:tr w:rsidR="003676E0" w:rsidRPr="003676E0" w:rsidTr="003676E0">
        <w:trPr>
          <w:trHeight w:val="30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03063010170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242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3400004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Calibri" w:eastAsia="Times New Roman" w:hAnsi="Calibri" w:cs="Calibri"/>
                <w:lang w:bidi="ar-SA"/>
              </w:rPr>
            </w:pPr>
            <w:r w:rsidRPr="003676E0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5429,00</w:t>
            </w:r>
          </w:p>
        </w:tc>
      </w:tr>
      <w:tr w:rsidR="003676E0" w:rsidRPr="003676E0" w:rsidTr="003676E0">
        <w:trPr>
          <w:trHeight w:val="30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03063010170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0104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0020004000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2120003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000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Calibri" w:eastAsia="Times New Roman" w:hAnsi="Calibri" w:cs="Calibri"/>
                <w:lang w:bidi="ar-SA"/>
              </w:rPr>
            </w:pPr>
            <w:r w:rsidRPr="003676E0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1422,85</w:t>
            </w:r>
          </w:p>
        </w:tc>
      </w:tr>
      <w:tr w:rsidR="003676E0" w:rsidRPr="003676E0" w:rsidTr="003676E0">
        <w:trPr>
          <w:trHeight w:val="300"/>
        </w:trPr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Calibri" w:eastAsia="Times New Roman" w:hAnsi="Calibri" w:cs="Calibri"/>
                <w:lang w:bidi="ar-SA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Calibri" w:eastAsia="Times New Roman" w:hAnsi="Calibri" w:cs="Calibri"/>
                <w:lang w:bidi="ar-SA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Calibri" w:eastAsia="Times New Roman" w:hAnsi="Calibri" w:cs="Calibri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Calibri" w:eastAsia="Times New Roman" w:hAnsi="Calibri" w:cs="Calibri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Calibri" w:eastAsia="Times New Roman" w:hAnsi="Calibri" w:cs="Calibri"/>
                <w:lang w:bidi="ar-SA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Calibri" w:eastAsia="Times New Roman" w:hAnsi="Calibri" w:cs="Calibri"/>
                <w:lang w:bidi="ar-SA"/>
              </w:rPr>
            </w:pP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Calibri" w:eastAsia="Times New Roman" w:hAnsi="Calibri" w:cs="Calibri"/>
                <w:color w:val="FF0000"/>
                <w:lang w:bidi="ar-SA"/>
              </w:rPr>
            </w:pPr>
            <w:r w:rsidRPr="003676E0">
              <w:rPr>
                <w:rFonts w:ascii="Calibri" w:eastAsia="Times New Roman" w:hAnsi="Calibri" w:cs="Calibri"/>
                <w:color w:val="FF0000"/>
                <w:sz w:val="22"/>
                <w:szCs w:val="22"/>
                <w:lang w:bidi="ar-SA"/>
              </w:rPr>
              <w:t> </w:t>
            </w:r>
          </w:p>
        </w:tc>
      </w:tr>
      <w:tr w:rsidR="003676E0" w:rsidRPr="003676E0" w:rsidTr="003676E0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03063010170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0203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3000051180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121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17-365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Calibri" w:eastAsia="Times New Roman" w:hAnsi="Calibri" w:cs="Calibri"/>
                <w:lang w:bidi="ar-SA"/>
              </w:rPr>
            </w:pPr>
            <w:r w:rsidRPr="003676E0">
              <w:rPr>
                <w:rFonts w:ascii="Calibri" w:eastAsia="Times New Roman" w:hAnsi="Calibri" w:cs="Calibri"/>
                <w:sz w:val="22"/>
                <w:szCs w:val="22"/>
                <w:lang w:bidi="ar-SA"/>
              </w:rPr>
              <w:t>492,45</w:t>
            </w:r>
          </w:p>
        </w:tc>
      </w:tr>
      <w:tr w:rsidR="003676E0" w:rsidRPr="003676E0" w:rsidTr="003676E0">
        <w:trPr>
          <w:trHeight w:val="300"/>
        </w:trPr>
        <w:tc>
          <w:tcPr>
            <w:tcW w:w="15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03063010170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0203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3000051180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</w:pPr>
            <w:r w:rsidRPr="003676E0">
              <w:rPr>
                <w:rFonts w:ascii="Arial" w:eastAsia="Times New Roman" w:hAnsi="Arial" w:cs="Arial"/>
                <w:color w:val="auto"/>
                <w:sz w:val="16"/>
                <w:szCs w:val="16"/>
                <w:lang w:bidi="ar-SA"/>
              </w:rPr>
              <w:t>17-365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676E0" w:rsidRPr="003676E0" w:rsidRDefault="003676E0" w:rsidP="003676E0">
            <w:pPr>
              <w:widowControl/>
              <w:jc w:val="right"/>
              <w:rPr>
                <w:rFonts w:ascii="Calibri" w:eastAsia="Times New Roman" w:hAnsi="Calibri" w:cs="Calibri"/>
                <w:color w:val="FF0000"/>
                <w:lang w:bidi="ar-SA"/>
              </w:rPr>
            </w:pPr>
            <w:r w:rsidRPr="003676E0">
              <w:rPr>
                <w:rFonts w:ascii="Calibri" w:eastAsia="Times New Roman" w:hAnsi="Calibri" w:cs="Calibri"/>
                <w:color w:val="FF0000"/>
                <w:sz w:val="22"/>
                <w:szCs w:val="22"/>
                <w:lang w:bidi="ar-SA"/>
              </w:rPr>
              <w:t>-492,45</w:t>
            </w:r>
          </w:p>
        </w:tc>
      </w:tr>
    </w:tbl>
    <w:p w:rsidR="003676E0" w:rsidRDefault="003676E0" w:rsidP="00540042">
      <w:p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3676E0" w:rsidRPr="003676E0" w:rsidRDefault="003676E0" w:rsidP="003676E0">
      <w:pPr>
        <w:pStyle w:val="a8"/>
        <w:numPr>
          <w:ilvl w:val="0"/>
          <w:numId w:val="2"/>
        </w:numPr>
        <w:tabs>
          <w:tab w:val="left" w:pos="0"/>
          <w:tab w:val="left" w:pos="7371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3676E0">
        <w:rPr>
          <w:rFonts w:ascii="Times New Roman" w:hAnsi="Times New Roman" w:cs="Times New Roman"/>
          <w:sz w:val="22"/>
          <w:szCs w:val="22"/>
        </w:rPr>
        <w:t>Увеличение  субсидии на выполнение муниципального задания  на 32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676E0">
        <w:rPr>
          <w:rFonts w:ascii="Times New Roman" w:hAnsi="Times New Roman" w:cs="Times New Roman"/>
          <w:sz w:val="22"/>
          <w:szCs w:val="22"/>
        </w:rPr>
        <w:t>792,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676E0">
        <w:rPr>
          <w:rFonts w:ascii="Times New Roman" w:hAnsi="Times New Roman" w:cs="Times New Roman"/>
          <w:sz w:val="22"/>
          <w:szCs w:val="22"/>
        </w:rPr>
        <w:t xml:space="preserve">80 руб.   </w:t>
      </w:r>
      <w:r>
        <w:rPr>
          <w:rFonts w:ascii="Times New Roman" w:hAnsi="Times New Roman" w:cs="Times New Roman"/>
          <w:sz w:val="22"/>
          <w:szCs w:val="22"/>
        </w:rPr>
        <w:t>по разделу «Культура и кинематография» за счет субсидии РК на  частичную компенсацию  дополнительных расходов  на повышение оплаты труда работникам  муниципальных учреждений культуры</w:t>
      </w:r>
    </w:p>
    <w:sectPr w:rsidR="003676E0" w:rsidRPr="003676E0" w:rsidSect="00607FB6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4978" w:rsidRDefault="005E4978" w:rsidP="004C52CD">
      <w:r>
        <w:separator/>
      </w:r>
    </w:p>
  </w:endnote>
  <w:endnote w:type="continuationSeparator" w:id="0">
    <w:p w:rsidR="005E4978" w:rsidRDefault="005E4978" w:rsidP="004C52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56345"/>
      <w:docPartObj>
        <w:docPartGallery w:val="Page Numbers (Bottom of Page)"/>
        <w:docPartUnique/>
      </w:docPartObj>
    </w:sdtPr>
    <w:sdtContent>
      <w:p w:rsidR="004C52CD" w:rsidRDefault="00720FB3">
        <w:pPr>
          <w:pStyle w:val="ab"/>
          <w:jc w:val="right"/>
        </w:pPr>
        <w:fldSimple w:instr=" PAGE   \* MERGEFORMAT ">
          <w:r w:rsidR="004976E6">
            <w:rPr>
              <w:noProof/>
            </w:rPr>
            <w:t>2</w:t>
          </w:r>
        </w:fldSimple>
      </w:p>
    </w:sdtContent>
  </w:sdt>
  <w:p w:rsidR="004C52CD" w:rsidRDefault="004C52CD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4978" w:rsidRDefault="005E4978" w:rsidP="004C52CD">
      <w:r>
        <w:separator/>
      </w:r>
    </w:p>
  </w:footnote>
  <w:footnote w:type="continuationSeparator" w:id="0">
    <w:p w:rsidR="005E4978" w:rsidRDefault="005E4978" w:rsidP="004C52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27E43"/>
    <w:multiLevelType w:val="multilevel"/>
    <w:tmpl w:val="2CBED4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61EF66C9"/>
    <w:multiLevelType w:val="hybridMultilevel"/>
    <w:tmpl w:val="28467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30AB7"/>
    <w:rsid w:val="00075784"/>
    <w:rsid w:val="00100001"/>
    <w:rsid w:val="00122C81"/>
    <w:rsid w:val="00147EBF"/>
    <w:rsid w:val="001569B6"/>
    <w:rsid w:val="001A7C21"/>
    <w:rsid w:val="00216039"/>
    <w:rsid w:val="00234AEF"/>
    <w:rsid w:val="002354E6"/>
    <w:rsid w:val="00277180"/>
    <w:rsid w:val="002A192E"/>
    <w:rsid w:val="002C22EC"/>
    <w:rsid w:val="002F1106"/>
    <w:rsid w:val="0030637E"/>
    <w:rsid w:val="0032654A"/>
    <w:rsid w:val="00331EB3"/>
    <w:rsid w:val="0036544F"/>
    <w:rsid w:val="003676E0"/>
    <w:rsid w:val="003C66F2"/>
    <w:rsid w:val="003F1BF0"/>
    <w:rsid w:val="00417882"/>
    <w:rsid w:val="00446E68"/>
    <w:rsid w:val="004976E6"/>
    <w:rsid w:val="004B7585"/>
    <w:rsid w:val="004C049C"/>
    <w:rsid w:val="004C52CD"/>
    <w:rsid w:val="004C5B10"/>
    <w:rsid w:val="004C6D01"/>
    <w:rsid w:val="004D7862"/>
    <w:rsid w:val="00540042"/>
    <w:rsid w:val="00594C4A"/>
    <w:rsid w:val="005A025E"/>
    <w:rsid w:val="005A34FF"/>
    <w:rsid w:val="005B3CA5"/>
    <w:rsid w:val="005C2D96"/>
    <w:rsid w:val="005E342C"/>
    <w:rsid w:val="005E4978"/>
    <w:rsid w:val="00607FB6"/>
    <w:rsid w:val="00630AB7"/>
    <w:rsid w:val="006521C9"/>
    <w:rsid w:val="0066576E"/>
    <w:rsid w:val="006C2184"/>
    <w:rsid w:val="006E0D10"/>
    <w:rsid w:val="00720FB3"/>
    <w:rsid w:val="00760D53"/>
    <w:rsid w:val="008F7238"/>
    <w:rsid w:val="009653DF"/>
    <w:rsid w:val="009B2D82"/>
    <w:rsid w:val="009B39C3"/>
    <w:rsid w:val="009C2D93"/>
    <w:rsid w:val="009D1DBF"/>
    <w:rsid w:val="00AB5C69"/>
    <w:rsid w:val="00B660E5"/>
    <w:rsid w:val="00B8672A"/>
    <w:rsid w:val="00B94D4F"/>
    <w:rsid w:val="00BA175A"/>
    <w:rsid w:val="00BF3E27"/>
    <w:rsid w:val="00C20564"/>
    <w:rsid w:val="00C67A93"/>
    <w:rsid w:val="00C742D6"/>
    <w:rsid w:val="00CA1CB7"/>
    <w:rsid w:val="00CB58EA"/>
    <w:rsid w:val="00CF664C"/>
    <w:rsid w:val="00D156B6"/>
    <w:rsid w:val="00D53715"/>
    <w:rsid w:val="00D923F3"/>
    <w:rsid w:val="00D92A08"/>
    <w:rsid w:val="00DA206D"/>
    <w:rsid w:val="00DB732A"/>
    <w:rsid w:val="00DF389E"/>
    <w:rsid w:val="00E011D0"/>
    <w:rsid w:val="00E24D2D"/>
    <w:rsid w:val="00E4662C"/>
    <w:rsid w:val="00E62790"/>
    <w:rsid w:val="00E80953"/>
    <w:rsid w:val="00F147CD"/>
    <w:rsid w:val="00F26A51"/>
    <w:rsid w:val="00F543E6"/>
    <w:rsid w:val="00F908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630AB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Exact">
    <w:name w:val="Основной текст (3) Exact"/>
    <w:basedOn w:val="a0"/>
    <w:link w:val="3"/>
    <w:rsid w:val="00630AB7"/>
    <w:rPr>
      <w:rFonts w:ascii="Segoe UI" w:eastAsia="Segoe UI" w:hAnsi="Segoe UI" w:cs="Segoe UI"/>
      <w:spacing w:val="50"/>
      <w:shd w:val="clear" w:color="auto" w:fill="FFFFFF"/>
    </w:rPr>
  </w:style>
  <w:style w:type="character" w:customStyle="1" w:styleId="2">
    <w:name w:val="Основной текст (2)_"/>
    <w:basedOn w:val="a0"/>
    <w:link w:val="20"/>
    <w:rsid w:val="00630AB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3">
    <w:name w:val="Основной текст (3)"/>
    <w:basedOn w:val="a"/>
    <w:link w:val="3Exact"/>
    <w:rsid w:val="00630AB7"/>
    <w:pPr>
      <w:shd w:val="clear" w:color="auto" w:fill="FFFFFF"/>
      <w:spacing w:line="0" w:lineRule="atLeast"/>
    </w:pPr>
    <w:rPr>
      <w:rFonts w:ascii="Segoe UI" w:eastAsia="Segoe UI" w:hAnsi="Segoe UI" w:cs="Segoe UI"/>
      <w:color w:val="auto"/>
      <w:spacing w:val="50"/>
      <w:sz w:val="22"/>
      <w:szCs w:val="22"/>
      <w:lang w:eastAsia="en-US" w:bidi="ar-SA"/>
    </w:rPr>
  </w:style>
  <w:style w:type="paragraph" w:customStyle="1" w:styleId="20">
    <w:name w:val="Основной текст (2)"/>
    <w:basedOn w:val="a"/>
    <w:link w:val="2"/>
    <w:rsid w:val="00630AB7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  <w:color w:val="auto"/>
      <w:sz w:val="22"/>
      <w:szCs w:val="22"/>
      <w:lang w:eastAsia="en-US" w:bidi="ar-SA"/>
    </w:rPr>
  </w:style>
  <w:style w:type="paragraph" w:styleId="a3">
    <w:name w:val="Body Text"/>
    <w:basedOn w:val="a"/>
    <w:link w:val="a4"/>
    <w:semiHidden/>
    <w:unhideWhenUsed/>
    <w:rsid w:val="00630AB7"/>
    <w:pPr>
      <w:widowControl/>
      <w:jc w:val="both"/>
    </w:pPr>
    <w:rPr>
      <w:rFonts w:ascii="Times New Roman" w:eastAsia="Times New Roman" w:hAnsi="Times New Roman" w:cs="Times New Roman"/>
      <w:color w:val="auto"/>
      <w:szCs w:val="20"/>
      <w:lang w:bidi="ar-SA"/>
    </w:rPr>
  </w:style>
  <w:style w:type="character" w:customStyle="1" w:styleId="a4">
    <w:name w:val="Основной текст Знак"/>
    <w:basedOn w:val="a0"/>
    <w:link w:val="a3"/>
    <w:semiHidden/>
    <w:rsid w:val="00630AB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lock Text"/>
    <w:basedOn w:val="a"/>
    <w:unhideWhenUsed/>
    <w:rsid w:val="00630AB7"/>
    <w:pPr>
      <w:widowControl/>
      <w:ind w:left="-426" w:right="-1185" w:firstLine="1135"/>
      <w:jc w:val="both"/>
    </w:pPr>
    <w:rPr>
      <w:rFonts w:ascii="Times New Roman" w:eastAsia="Times New Roman" w:hAnsi="Times New Roman" w:cs="Times New Roman"/>
      <w:color w:val="auto"/>
      <w:sz w:val="28"/>
      <w:szCs w:val="20"/>
      <w:lang w:bidi="ar-SA"/>
    </w:rPr>
  </w:style>
  <w:style w:type="paragraph" w:styleId="a6">
    <w:name w:val="No Spacing"/>
    <w:uiPriority w:val="1"/>
    <w:qFormat/>
    <w:rsid w:val="00630AB7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Hyperlink"/>
    <w:basedOn w:val="a0"/>
    <w:uiPriority w:val="99"/>
    <w:semiHidden/>
    <w:unhideWhenUsed/>
    <w:rsid w:val="004C049C"/>
    <w:rPr>
      <w:color w:val="0000FF"/>
      <w:u w:val="single"/>
    </w:rPr>
  </w:style>
  <w:style w:type="paragraph" w:customStyle="1" w:styleId="ConsPlusNormal">
    <w:name w:val="ConsPlusNormal"/>
    <w:rsid w:val="00F9085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Cell">
    <w:name w:val="ConsCell"/>
    <w:uiPriority w:val="99"/>
    <w:rsid w:val="00F90851"/>
    <w:pPr>
      <w:autoSpaceDE w:val="0"/>
      <w:autoSpaceDN w:val="0"/>
      <w:adjustRightInd w:val="0"/>
      <w:spacing w:line="360" w:lineRule="auto"/>
      <w:ind w:right="19772"/>
      <w:jc w:val="both"/>
    </w:pPr>
    <w:rPr>
      <w:rFonts w:ascii="Arial" w:eastAsia="Calibri" w:hAnsi="Arial" w:cs="Arial"/>
      <w:lang w:eastAsia="ru-RU"/>
    </w:rPr>
  </w:style>
  <w:style w:type="paragraph" w:styleId="a8">
    <w:name w:val="List Paragraph"/>
    <w:basedOn w:val="a"/>
    <w:uiPriority w:val="34"/>
    <w:qFormat/>
    <w:rsid w:val="00446E68"/>
    <w:pPr>
      <w:ind w:left="720"/>
      <w:contextualSpacing/>
    </w:pPr>
  </w:style>
  <w:style w:type="paragraph" w:customStyle="1" w:styleId="ConsPlusNonformat">
    <w:name w:val="ConsPlusNonformat"/>
    <w:rsid w:val="00147E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4C52C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C52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b">
    <w:name w:val="footer"/>
    <w:basedOn w:val="a"/>
    <w:link w:val="ac"/>
    <w:uiPriority w:val="99"/>
    <w:unhideWhenUsed/>
    <w:rsid w:val="004C52C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C52CD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43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7D4DF0AFB94A350C758EC2BFC9189FDD22FEFBD8795D830F29815AC0DD7F15F6C979DBC892CAN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00FA98-0B79-43F1-83E1-E4C0EA7D6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14</Pages>
  <Words>4111</Words>
  <Characters>23434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MSU</dc:creator>
  <cp:lastModifiedBy>Алевтина Владимировн</cp:lastModifiedBy>
  <cp:revision>3</cp:revision>
  <cp:lastPrinted>2017-12-07T13:23:00Z</cp:lastPrinted>
  <dcterms:created xsi:type="dcterms:W3CDTF">2017-12-07T13:26:00Z</dcterms:created>
  <dcterms:modified xsi:type="dcterms:W3CDTF">2017-12-18T05:54:00Z</dcterms:modified>
</cp:coreProperties>
</file>